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75B" w:rsidRPr="006D327E" w:rsidRDefault="007B675B">
      <w:pPr>
        <w:autoSpaceDE w:val="0"/>
        <w:autoSpaceDN w:val="0"/>
        <w:spacing w:after="78" w:line="220" w:lineRule="exact"/>
        <w:rPr>
          <w:lang w:val="ru-RU"/>
        </w:rPr>
      </w:pPr>
    </w:p>
    <w:p w:rsidR="007B675B" w:rsidRPr="006451C0" w:rsidRDefault="00526E82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7B675B" w:rsidRPr="006451C0" w:rsidRDefault="00526E82">
      <w:pPr>
        <w:autoSpaceDE w:val="0"/>
        <w:autoSpaceDN w:val="0"/>
        <w:spacing w:before="670" w:after="0" w:line="230" w:lineRule="auto"/>
        <w:ind w:left="2340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Дагестан</w:t>
      </w:r>
    </w:p>
    <w:p w:rsidR="007B675B" w:rsidRDefault="00526E82">
      <w:pPr>
        <w:autoSpaceDE w:val="0"/>
        <w:autoSpaceDN w:val="0"/>
        <w:spacing w:before="670" w:after="2096" w:line="230" w:lineRule="auto"/>
        <w:ind w:right="4008"/>
        <w:jc w:val="right"/>
      </w:pPr>
      <w:r>
        <w:rPr>
          <w:rFonts w:ascii="Times New Roman" w:eastAsia="Times New Roman" w:hAnsi="Times New Roman"/>
          <w:color w:val="000000"/>
          <w:sz w:val="24"/>
        </w:rPr>
        <w:t>МБОУ "СОШ№40"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2"/>
        <w:gridCol w:w="4080"/>
        <w:gridCol w:w="3320"/>
      </w:tblGrid>
      <w:tr w:rsidR="007B675B">
        <w:trPr>
          <w:trHeight w:hRule="exact" w:val="270"/>
        </w:trPr>
        <w:tc>
          <w:tcPr>
            <w:tcW w:w="2542" w:type="dxa"/>
            <w:tcMar>
              <w:left w:w="0" w:type="dxa"/>
              <w:right w:w="0" w:type="dxa"/>
            </w:tcMar>
          </w:tcPr>
          <w:p w:rsidR="007B675B" w:rsidRDefault="00526E82">
            <w:pPr>
              <w:autoSpaceDE w:val="0"/>
              <w:autoSpaceDN w:val="0"/>
              <w:spacing w:before="4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4080" w:type="dxa"/>
            <w:tcMar>
              <w:left w:w="0" w:type="dxa"/>
              <w:right w:w="0" w:type="dxa"/>
            </w:tcMar>
          </w:tcPr>
          <w:p w:rsidR="007B675B" w:rsidRDefault="00526E82">
            <w:pPr>
              <w:autoSpaceDE w:val="0"/>
              <w:autoSpaceDN w:val="0"/>
              <w:spacing w:before="44" w:after="0" w:line="230" w:lineRule="auto"/>
              <w:ind w:left="9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7B675B" w:rsidRDefault="00526E82">
            <w:pPr>
              <w:autoSpaceDE w:val="0"/>
              <w:autoSpaceDN w:val="0"/>
              <w:spacing w:before="4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7B675B">
        <w:trPr>
          <w:trHeight w:hRule="exact" w:val="280"/>
        </w:trPr>
        <w:tc>
          <w:tcPr>
            <w:tcW w:w="2542" w:type="dxa"/>
            <w:tcMar>
              <w:left w:w="0" w:type="dxa"/>
              <w:right w:w="0" w:type="dxa"/>
            </w:tcMar>
          </w:tcPr>
          <w:p w:rsidR="007B675B" w:rsidRDefault="00526E82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Руководитель МО</w:t>
            </w:r>
          </w:p>
        </w:tc>
        <w:tc>
          <w:tcPr>
            <w:tcW w:w="4080" w:type="dxa"/>
            <w:tcMar>
              <w:left w:w="0" w:type="dxa"/>
              <w:right w:w="0" w:type="dxa"/>
            </w:tcMar>
          </w:tcPr>
          <w:p w:rsidR="007B675B" w:rsidRDefault="00526E82">
            <w:pPr>
              <w:autoSpaceDE w:val="0"/>
              <w:autoSpaceDN w:val="0"/>
              <w:spacing w:after="0" w:line="230" w:lineRule="auto"/>
              <w:ind w:left="9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7B675B" w:rsidRDefault="00526E82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МБОУ "СОШ№40"</w:t>
            </w:r>
          </w:p>
        </w:tc>
      </w:tr>
    </w:tbl>
    <w:p w:rsidR="007B675B" w:rsidRDefault="007B675B">
      <w:pPr>
        <w:autoSpaceDE w:val="0"/>
        <w:autoSpaceDN w:val="0"/>
        <w:spacing w:after="0" w:line="62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22"/>
        <w:gridCol w:w="3520"/>
        <w:gridCol w:w="3360"/>
      </w:tblGrid>
      <w:tr w:rsidR="007B675B">
        <w:trPr>
          <w:trHeight w:hRule="exact" w:val="358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7B675B" w:rsidRDefault="00526E82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______________Ахмедова Л.М.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7B675B" w:rsidRDefault="00526E82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_______________Шейхова Н.Б.</w:t>
            </w:r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7B675B" w:rsidRDefault="00526E82">
            <w:pPr>
              <w:autoSpaceDE w:val="0"/>
              <w:autoSpaceDN w:val="0"/>
              <w:spacing w:before="60" w:after="0" w:line="230" w:lineRule="auto"/>
              <w:ind w:left="39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______________Ольмесов Р.Н.</w:t>
            </w:r>
          </w:p>
        </w:tc>
      </w:tr>
      <w:tr w:rsidR="007B675B">
        <w:trPr>
          <w:trHeight w:hRule="exact" w:val="420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7B675B" w:rsidRDefault="00526E82">
            <w:pPr>
              <w:autoSpaceDE w:val="0"/>
              <w:autoSpaceDN w:val="0"/>
              <w:spacing w:before="11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7B675B" w:rsidRDefault="00526E82">
            <w:pPr>
              <w:autoSpaceDE w:val="0"/>
              <w:autoSpaceDN w:val="0"/>
              <w:spacing w:before="110" w:after="0" w:line="230" w:lineRule="auto"/>
              <w:ind w:left="39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7B675B" w:rsidRDefault="00526E82">
            <w:pPr>
              <w:autoSpaceDE w:val="0"/>
              <w:autoSpaceDN w:val="0"/>
              <w:spacing w:before="110" w:after="0" w:line="230" w:lineRule="auto"/>
              <w:ind w:left="39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№1</w:t>
            </w:r>
          </w:p>
        </w:tc>
      </w:tr>
      <w:tr w:rsidR="007B675B" w:rsidRPr="006451C0">
        <w:trPr>
          <w:trHeight w:hRule="exact" w:val="384"/>
        </w:trPr>
        <w:tc>
          <w:tcPr>
            <w:tcW w:w="3122" w:type="dxa"/>
            <w:tcMar>
              <w:left w:w="0" w:type="dxa"/>
              <w:right w:w="0" w:type="dxa"/>
            </w:tcMar>
          </w:tcPr>
          <w:p w:rsidR="007B675B" w:rsidRDefault="00AF74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  </w:t>
            </w:r>
            <w:r w:rsidR="00526E82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 08</w:t>
            </w:r>
            <w:r w:rsidR="006451C0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 w:rsidR="00526E82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2022 г.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7B675B" w:rsidRPr="006451C0" w:rsidRDefault="00AF748C">
            <w:pPr>
              <w:autoSpaceDE w:val="0"/>
              <w:autoSpaceDN w:val="0"/>
              <w:spacing w:before="98" w:after="0" w:line="230" w:lineRule="auto"/>
              <w:ind w:left="39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от "            </w:t>
            </w:r>
            <w:r w:rsidR="00526E82" w:rsidRPr="006451C0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" 08 </w:t>
            </w:r>
            <w:r w:rsidR="006451C0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</w:t>
            </w:r>
            <w:r w:rsidR="00526E82" w:rsidRPr="006451C0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2022 г.</w:t>
            </w:r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7B675B" w:rsidRPr="006451C0" w:rsidRDefault="00AF748C">
            <w:pPr>
              <w:autoSpaceDE w:val="0"/>
              <w:autoSpaceDN w:val="0"/>
              <w:spacing w:before="98" w:after="0" w:line="230" w:lineRule="auto"/>
              <w:ind w:left="39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от "       </w:t>
            </w:r>
            <w:r w:rsidR="00526E82" w:rsidRPr="006451C0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08</w:t>
            </w:r>
            <w:r w:rsidR="006451C0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.2022</w:t>
            </w:r>
            <w:r w:rsidR="00526E82" w:rsidRPr="006451C0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г.</w:t>
            </w:r>
          </w:p>
        </w:tc>
      </w:tr>
    </w:tbl>
    <w:p w:rsidR="007B675B" w:rsidRPr="006451C0" w:rsidRDefault="00526E82">
      <w:pPr>
        <w:autoSpaceDE w:val="0"/>
        <w:autoSpaceDN w:val="0"/>
        <w:spacing w:before="978" w:after="0" w:line="262" w:lineRule="auto"/>
        <w:ind w:left="3744" w:right="3600"/>
        <w:jc w:val="center"/>
        <w:rPr>
          <w:lang w:val="ru-RU"/>
        </w:rPr>
      </w:pP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РАБОЧАЯ ПРОГРАММА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="00CC51C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3889056</w:t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)</w:t>
      </w:r>
    </w:p>
    <w:p w:rsidR="007B675B" w:rsidRPr="006451C0" w:rsidRDefault="00526E82">
      <w:pPr>
        <w:autoSpaceDE w:val="0"/>
        <w:autoSpaceDN w:val="0"/>
        <w:spacing w:before="166" w:after="0" w:line="262" w:lineRule="auto"/>
        <w:ind w:left="4320" w:right="3888"/>
        <w:jc w:val="center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«Русский язык»</w:t>
      </w:r>
    </w:p>
    <w:p w:rsidR="007B675B" w:rsidRPr="006451C0" w:rsidRDefault="00526E82">
      <w:pPr>
        <w:autoSpaceDE w:val="0"/>
        <w:autoSpaceDN w:val="0"/>
        <w:spacing w:before="670" w:after="0" w:line="262" w:lineRule="auto"/>
        <w:ind w:left="2880" w:right="2592"/>
        <w:jc w:val="center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для 1 класса начального общего образования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7B675B" w:rsidRPr="006451C0" w:rsidRDefault="00526E82">
      <w:pPr>
        <w:autoSpaceDE w:val="0"/>
        <w:autoSpaceDN w:val="0"/>
        <w:spacing w:before="2112" w:after="0" w:line="262" w:lineRule="auto"/>
        <w:ind w:left="7442" w:hanging="2220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r w:rsidR="00CC51C6">
        <w:rPr>
          <w:rFonts w:ascii="Times New Roman" w:eastAsia="Times New Roman" w:hAnsi="Times New Roman"/>
          <w:color w:val="000000"/>
          <w:sz w:val="24"/>
          <w:lang w:val="ru-RU"/>
        </w:rPr>
        <w:t>Хасраева Аминат Джамалудиновна</w:t>
      </w:r>
      <w:r w:rsidR="00CC51C6" w:rsidRPr="00A9364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7B675B" w:rsidRPr="006451C0" w:rsidRDefault="00526E82">
      <w:pPr>
        <w:autoSpaceDE w:val="0"/>
        <w:autoSpaceDN w:val="0"/>
        <w:spacing w:before="2830" w:after="0" w:line="230" w:lineRule="auto"/>
        <w:ind w:right="4106"/>
        <w:jc w:val="right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г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.М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ахачкала 2022</w:t>
      </w:r>
    </w:p>
    <w:p w:rsidR="007B675B" w:rsidRPr="006451C0" w:rsidRDefault="007B675B">
      <w:pPr>
        <w:rPr>
          <w:lang w:val="ru-RU"/>
        </w:rPr>
        <w:sectPr w:rsidR="007B675B" w:rsidRPr="006451C0">
          <w:pgSz w:w="11900" w:h="16840"/>
          <w:pgMar w:top="298" w:right="880" w:bottom="402" w:left="738" w:header="720" w:footer="720" w:gutter="0"/>
          <w:cols w:space="720" w:equalWidth="0">
            <w:col w:w="10282" w:space="0"/>
          </w:cols>
          <w:docGrid w:linePitch="360"/>
        </w:sectPr>
      </w:pPr>
    </w:p>
    <w:p w:rsidR="007B675B" w:rsidRPr="006451C0" w:rsidRDefault="007B675B">
      <w:pPr>
        <w:rPr>
          <w:lang w:val="ru-RU"/>
        </w:rPr>
        <w:sectPr w:rsidR="007B675B" w:rsidRPr="006451C0">
          <w:pgSz w:w="11900" w:h="16840"/>
          <w:pgMar w:top="1440" w:right="1440" w:bottom="1440" w:left="1440" w:header="720" w:footer="720" w:gutter="0"/>
          <w:cols w:space="720" w:equalWidth="0">
            <w:col w:w="10282" w:space="0"/>
          </w:cols>
          <w:docGrid w:linePitch="360"/>
        </w:sectPr>
      </w:pPr>
    </w:p>
    <w:p w:rsidR="007B675B" w:rsidRPr="006451C0" w:rsidRDefault="007B675B">
      <w:pPr>
        <w:autoSpaceDE w:val="0"/>
        <w:autoSpaceDN w:val="0"/>
        <w:spacing w:after="216" w:line="220" w:lineRule="exact"/>
        <w:rPr>
          <w:lang w:val="ru-RU"/>
        </w:rPr>
      </w:pPr>
    </w:p>
    <w:p w:rsidR="007B675B" w:rsidRPr="006451C0" w:rsidRDefault="00526E82">
      <w:pPr>
        <w:autoSpaceDE w:val="0"/>
        <w:autoSpaceDN w:val="0"/>
        <w:spacing w:after="0" w:line="230" w:lineRule="auto"/>
        <w:rPr>
          <w:lang w:val="ru-RU"/>
        </w:rPr>
      </w:pP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7B675B" w:rsidRPr="006451C0" w:rsidRDefault="00526E82">
      <w:pPr>
        <w:autoSpaceDE w:val="0"/>
        <w:autoSpaceDN w:val="0"/>
        <w:spacing w:before="346" w:after="0" w:line="278" w:lineRule="auto"/>
        <w:ind w:firstLine="180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началь​ного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общего образования Федерального государственного обра​зовательного стандарта начального общего образования (да​лее — ФГОС НОО), а также ориентирована на целевые приори​</w:t>
      </w:r>
      <w:r w:rsidRPr="006451C0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теты, сформулированные в Примерной программе воспитания.</w:t>
      </w:r>
    </w:p>
    <w:p w:rsidR="007B675B" w:rsidRPr="006451C0" w:rsidRDefault="00526E8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"РУССКИЙ ЯЗЫК"</w:t>
      </w:r>
    </w:p>
    <w:p w:rsidR="007B675B" w:rsidRPr="006451C0" w:rsidRDefault="00526E82">
      <w:pPr>
        <w:autoSpaceDE w:val="0"/>
        <w:autoSpaceDN w:val="0"/>
        <w:spacing w:before="192" w:after="0" w:line="290" w:lineRule="auto"/>
        <w:ind w:firstLine="180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язык является основой всего процесса обучения в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на​чальной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значительным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потенциа​лом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в развитии функциональной грамотности младших школь​ников, особенно таких её компонентов, как языковая, комму​никативная, читательская, общекультурная и социальная гра​мотность.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различ​ных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сферах и ситуациях общения способствуют успешной соци​ализации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фор​мировании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самосознания и мировоззрения личности, является важнейшим средством хранения и передачи информации, куль​турных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адек​ватного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нрав​ственных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ценностей, принятых в обществе правил и норм пове​дения,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личност​ных результатов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—д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лительный процесс, разворачивающийся на протяжении изучения содержания предмета.</w:t>
      </w:r>
    </w:p>
    <w:p w:rsidR="007B675B" w:rsidRPr="006451C0" w:rsidRDefault="00526E82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планиру​емых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обучения является признание равной значимости работы по изучению системы языка и работы по совер​шенствованию речи младших школьников. Языковой материал призван сформировать первоначальные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струк​туре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школь​ников направлено на решение практической задачи развития всех видов речевой деятельности, отработку навыков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использо​вания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усвоенных норм русского литературного языка, речевых норм и правил речевого этикета в процессе устного и письмен​ного общения. Ряд задач по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совершенствованию речевой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дея​тельности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решаются совместно с учебным предметом «Литературное чтение».</w:t>
      </w:r>
    </w:p>
    <w:p w:rsidR="007B675B" w:rsidRPr="006451C0" w:rsidRDefault="00526E8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отведённых на изучение «Ру</w:t>
      </w:r>
      <w:r w:rsidR="00E1531C">
        <w:rPr>
          <w:rFonts w:ascii="Times New Roman" w:eastAsia="Times New Roman" w:hAnsi="Times New Roman"/>
          <w:color w:val="000000"/>
          <w:sz w:val="24"/>
          <w:lang w:val="ru-RU"/>
        </w:rPr>
        <w:t>сского язы​ка», в 1 классе — 132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ч. </w:t>
      </w:r>
    </w:p>
    <w:p w:rsidR="007B675B" w:rsidRPr="006451C0" w:rsidRDefault="00526E82">
      <w:pPr>
        <w:autoSpaceDE w:val="0"/>
        <w:autoSpaceDN w:val="0"/>
        <w:spacing w:before="430" w:after="0" w:line="230" w:lineRule="auto"/>
        <w:ind w:left="180"/>
        <w:rPr>
          <w:lang w:val="ru-RU"/>
        </w:rPr>
      </w:pP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"РУССКИЙ ЯЗЫК"</w:t>
      </w:r>
    </w:p>
    <w:p w:rsidR="007B675B" w:rsidRPr="006451C0" w:rsidRDefault="007B675B">
      <w:pPr>
        <w:rPr>
          <w:lang w:val="ru-RU"/>
        </w:rPr>
        <w:sectPr w:rsidR="007B675B" w:rsidRPr="006451C0">
          <w:pgSz w:w="11900" w:h="16840"/>
          <w:pgMar w:top="436" w:right="650" w:bottom="35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675B" w:rsidRPr="006451C0" w:rsidRDefault="007B675B">
      <w:pPr>
        <w:autoSpaceDE w:val="0"/>
        <w:autoSpaceDN w:val="0"/>
        <w:spacing w:after="90" w:line="220" w:lineRule="exact"/>
        <w:rPr>
          <w:lang w:val="ru-RU"/>
        </w:rPr>
      </w:pPr>
    </w:p>
    <w:p w:rsidR="007B675B" w:rsidRPr="006451C0" w:rsidRDefault="00526E82">
      <w:pPr>
        <w:autoSpaceDE w:val="0"/>
        <w:autoSpaceDN w:val="0"/>
        <w:spacing w:after="0"/>
        <w:ind w:right="144" w:firstLine="180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дей​ствий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на материале русского языка станут фундаментом обучения в основном звене школы, а также будут востребованы в жизни.</w:t>
      </w:r>
    </w:p>
    <w:p w:rsidR="007B675B" w:rsidRPr="006451C0" w:rsidRDefault="00526E8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Изучение русского языка в начальной школе направлено на достижение следующих целей:</w:t>
      </w:r>
    </w:p>
    <w:p w:rsidR="007B675B" w:rsidRPr="006451C0" w:rsidRDefault="00526E82">
      <w:pPr>
        <w:autoSpaceDE w:val="0"/>
        <w:autoSpaceDN w:val="0"/>
        <w:spacing w:before="178" w:after="0" w:line="281" w:lineRule="auto"/>
        <w:ind w:left="420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духов​но​</w:t>
      </w:r>
      <w:r w:rsidRPr="006451C0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нравственных ценностей народа; понимание роли языка как основного средства общения; осознание значения русского язы​ка как государственного языка Российской Федерации; пони​</w:t>
      </w:r>
      <w:r w:rsidRPr="006451C0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мание роли русского языка как языка межнационального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об​щения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; осознание правильной устной и письменной речи как показателя общей культуры человека;</w:t>
      </w:r>
    </w:p>
    <w:p w:rsidR="007B675B" w:rsidRPr="006451C0" w:rsidRDefault="00526E82">
      <w:pPr>
        <w:autoSpaceDE w:val="0"/>
        <w:autoSpaceDN w:val="0"/>
        <w:spacing w:before="192" w:after="0" w:line="271" w:lineRule="auto"/>
        <w:ind w:left="420" w:right="1152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основными видами речевой деятельности на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ос​нове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первоначальных представлений о нормах современного русского литературного языка: аудированием, говорением, чте​нием, письмом;</w:t>
      </w:r>
    </w:p>
    <w:p w:rsidR="007B675B" w:rsidRPr="006451C0" w:rsidRDefault="00526E82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первоначальными научными представлениями о системе русского языка: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фонетике, графике, лексике, морфе​мике, морфологии и синтаксисе; об основных единицах языка, их признаках и особенностях употребления в речи;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использова​ние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в речевой деятельности норм современного русского литера​турного языка (орфоэпических, лексических, грамматических, орфографических, пунктуационных) и речевого этикета;</w:t>
      </w:r>
    </w:p>
    <w:p w:rsidR="007B675B" w:rsidRPr="006451C0" w:rsidRDefault="00526E82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B675B" w:rsidRPr="006451C0" w:rsidRDefault="007B675B">
      <w:pPr>
        <w:rPr>
          <w:lang w:val="ru-RU"/>
        </w:rPr>
        <w:sectPr w:rsidR="007B675B" w:rsidRPr="006451C0">
          <w:pgSz w:w="11900" w:h="16840"/>
          <w:pgMar w:top="310" w:right="742" w:bottom="1440" w:left="666" w:header="720" w:footer="720" w:gutter="0"/>
          <w:cols w:space="720" w:equalWidth="0">
            <w:col w:w="10492" w:space="0"/>
          </w:cols>
          <w:docGrid w:linePitch="360"/>
        </w:sectPr>
      </w:pPr>
    </w:p>
    <w:p w:rsidR="007B675B" w:rsidRPr="006451C0" w:rsidRDefault="007B675B">
      <w:pPr>
        <w:autoSpaceDE w:val="0"/>
        <w:autoSpaceDN w:val="0"/>
        <w:spacing w:after="78" w:line="220" w:lineRule="exact"/>
        <w:rPr>
          <w:lang w:val="ru-RU"/>
        </w:rPr>
      </w:pPr>
    </w:p>
    <w:p w:rsidR="007B675B" w:rsidRPr="006451C0" w:rsidRDefault="00526E82">
      <w:pPr>
        <w:autoSpaceDE w:val="0"/>
        <w:autoSpaceDN w:val="0"/>
        <w:spacing w:after="0" w:line="230" w:lineRule="auto"/>
        <w:rPr>
          <w:lang w:val="ru-RU"/>
        </w:rPr>
      </w:pP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7B675B" w:rsidRPr="006451C0" w:rsidRDefault="00526E82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Обучение грамоте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Составление небольших рассказов повествовательного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харак​тера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по серии сюжетных картинок, материалам собственных игр, занятий, наблюдений. Понимание текста при его прослушивании и при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самостоя​тельном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чтении вслух.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Слово и предложение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92" w:after="0" w:line="286" w:lineRule="auto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количе​ства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звуков. Сопоставление слов, различающихся одним или несколькими звуками. Звуковой анализ слова, работа со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звуко​выми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Количе​ство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слогов в слове. Ударный слог.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твёр​дости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— мягкости согласных звуков. Функции букв е, ё, ю, я. Мягкий знак как показатель мягкости предшествующего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со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​ гласного звука в конце слова. Последовательность букв в русском алфавите.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90" w:after="0" w:line="283" w:lineRule="auto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Чтение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Слоговое чтение (ориентация на букву, обозначающую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глас​ный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звук).  Плавное слоговое чтение и чтение целыми словами со скоростью, соответствующей индивидуальному темпу.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Чте​ние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с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интонациями и паузами в соответствии со знаками препи​нания. Осознанное чтение слов,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Письмо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пространстве листа в тетради и на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простран​стве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классной доски. Гигиенические требования, которые необ​ходимо соблюдать во время письма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.Н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ачертание письменных прописных и строчных букв.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Пись​мо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букв, буквосочетаний, слогов, слов, предложений с соблюде​нием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гигиенических норм. Письмо разборчивым, аккуратным почерком. Письмо под диктовку слов и предложений,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написа​ние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Правила правописания и их применение: раздельное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написа​ние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слов; обозначение гласных после шипящих в сочетаниях жи, ши (в положении под ударением), ча, ща, чу, щу; пропис​ная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7B675B" w:rsidRPr="006451C0" w:rsidRDefault="00526E8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6451C0">
        <w:rPr>
          <w:rFonts w:ascii="Times New Roman" w:eastAsia="Times New Roman" w:hAnsi="Times New Roman"/>
          <w:b/>
          <w:color w:val="0F0F50"/>
          <w:sz w:val="24"/>
          <w:lang w:val="ru-RU"/>
        </w:rPr>
        <w:t>СИСТЕМАТИЧЕСКИЙ КУРС</w:t>
      </w:r>
    </w:p>
    <w:p w:rsidR="007B675B" w:rsidRPr="006451C0" w:rsidRDefault="007B675B">
      <w:pPr>
        <w:rPr>
          <w:lang w:val="ru-RU"/>
        </w:rPr>
        <w:sectPr w:rsidR="007B675B" w:rsidRPr="006451C0">
          <w:pgSz w:w="11900" w:h="16840"/>
          <w:pgMar w:top="298" w:right="650" w:bottom="3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675B" w:rsidRPr="006451C0" w:rsidRDefault="007B675B">
      <w:pPr>
        <w:autoSpaceDE w:val="0"/>
        <w:autoSpaceDN w:val="0"/>
        <w:spacing w:after="72" w:line="220" w:lineRule="exact"/>
        <w:rPr>
          <w:lang w:val="ru-RU"/>
        </w:rPr>
      </w:pPr>
    </w:p>
    <w:p w:rsidR="007B675B" w:rsidRPr="006451C0" w:rsidRDefault="00526E82">
      <w:pPr>
        <w:autoSpaceDE w:val="0"/>
        <w:autoSpaceDN w:val="0"/>
        <w:spacing w:after="0" w:line="262" w:lineRule="auto"/>
        <w:ind w:left="180" w:right="2016"/>
        <w:rPr>
          <w:lang w:val="ru-RU"/>
        </w:rPr>
      </w:pP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Общие сведения о языке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Язык как основное средство человеческого общения.  Цели и ситуации общения.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Фонетика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Звуки речи. Гласные и согласные звуки, их различение.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Уда​рение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в слове. Гласные ударные и безударные. Твёрдые и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мяг​кие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согласные звуки, их различение. Звонкие и глухие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соглас​ные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последова​тельность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. Использование алфавита для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упорядочения списка слов.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Орфоэпия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Произношение звуков и сочетаний звуков, ударение в словах в соответствии с нормами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современного русского литературного языка (на ограниченном перечне слов, отрабатываемом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учеб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6451C0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нике).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Лексика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Синтаксис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Предложение как единица языка (ознакомление). Слово, предложение (наблюдение над сходством и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различи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​ем). Установление связи слов в предложении при помощи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смыс​ловых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вопросов.</w:t>
      </w:r>
    </w:p>
    <w:p w:rsidR="007B675B" w:rsidRPr="006451C0" w:rsidRDefault="00526E82">
      <w:pPr>
        <w:autoSpaceDE w:val="0"/>
        <w:autoSpaceDN w:val="0"/>
        <w:spacing w:before="70" w:after="0" w:line="230" w:lineRule="auto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Восстановление деформированных предложений.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Составле​ние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предложений из набора форм слов.</w:t>
      </w:r>
    </w:p>
    <w:p w:rsidR="007B675B" w:rsidRPr="006451C0" w:rsidRDefault="00526E82">
      <w:pPr>
        <w:autoSpaceDE w:val="0"/>
        <w:autoSpaceDN w:val="0"/>
        <w:spacing w:before="190" w:after="0" w:line="262" w:lineRule="auto"/>
        <w:ind w:left="180" w:right="6048"/>
        <w:rPr>
          <w:lang w:val="ru-RU"/>
        </w:rPr>
      </w:pP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Орфография и пунктуация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Правила правописания и их применение:</w:t>
      </w:r>
    </w:p>
    <w:p w:rsidR="007B675B" w:rsidRPr="006451C0" w:rsidRDefault="00526E82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раздельное написание слов в предложении;</w:t>
      </w:r>
    </w:p>
    <w:p w:rsidR="007B675B" w:rsidRPr="006451C0" w:rsidRDefault="00526E82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прописная буква в начале предложения и в именах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собствен​ных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: в именах и фамилиях людей, кличках животных;</w:t>
      </w:r>
    </w:p>
    <w:p w:rsidR="007B675B" w:rsidRPr="006451C0" w:rsidRDefault="00526E8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перенос слов (без учёта морфемного членения слова);</w:t>
      </w:r>
    </w:p>
    <w:p w:rsidR="007B675B" w:rsidRPr="006451C0" w:rsidRDefault="00526E82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гласные после шипящих в сочетаниях жи, ши (в положении под ударением), ча, ща,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чу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, щу;</w:t>
      </w:r>
    </w:p>
    <w:p w:rsidR="007B675B" w:rsidRPr="006451C0" w:rsidRDefault="00526E8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сочетания чк, чн;</w:t>
      </w:r>
    </w:p>
    <w:p w:rsidR="007B675B" w:rsidRPr="006451C0" w:rsidRDefault="00526E82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слова с непроверяемыми гласными и согласными (перечень слов в орфографическом словаре учебника);</w:t>
      </w:r>
    </w:p>
    <w:p w:rsidR="007B675B" w:rsidRPr="006451C0" w:rsidRDefault="00526E82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знаки препинания в конце предложения: точка,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вопроситель​ный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и восклицательный знаки. Алгоритм списывания текста.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78" w:after="0" w:line="271" w:lineRule="auto"/>
        <w:ind w:right="576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Развитие речи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об​щение. Ситуации устного общения</w:t>
      </w:r>
    </w:p>
    <w:p w:rsidR="007B675B" w:rsidRPr="006451C0" w:rsidRDefault="007B675B">
      <w:pPr>
        <w:rPr>
          <w:lang w:val="ru-RU"/>
        </w:rPr>
        <w:sectPr w:rsidR="007B675B" w:rsidRPr="006451C0">
          <w:pgSz w:w="11900" w:h="16840"/>
          <w:pgMar w:top="292" w:right="676" w:bottom="444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7B675B" w:rsidRPr="006451C0" w:rsidRDefault="007B675B">
      <w:pPr>
        <w:autoSpaceDE w:val="0"/>
        <w:autoSpaceDN w:val="0"/>
        <w:spacing w:after="66" w:line="220" w:lineRule="exact"/>
        <w:rPr>
          <w:lang w:val="ru-RU"/>
        </w:rPr>
      </w:pPr>
    </w:p>
    <w:p w:rsidR="007B675B" w:rsidRPr="006451C0" w:rsidRDefault="00526E82">
      <w:pPr>
        <w:autoSpaceDE w:val="0"/>
        <w:autoSpaceDN w:val="0"/>
        <w:spacing w:after="0" w:line="271" w:lineRule="auto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(чтение диалогов по ролям, просмотр видеоматериалов, прослушивание аудиозаписи). Нормы речевого этикета в ситуациях учебного и бытового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об​щения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(приветствие, прощание, извинение, благодарность, об​ращение с просьбой).</w:t>
      </w:r>
    </w:p>
    <w:p w:rsidR="007B675B" w:rsidRPr="006451C0" w:rsidRDefault="007B675B">
      <w:pPr>
        <w:rPr>
          <w:lang w:val="ru-RU"/>
        </w:rPr>
        <w:sectPr w:rsidR="007B675B" w:rsidRPr="006451C0">
          <w:pgSz w:w="11900" w:h="16840"/>
          <w:pgMar w:top="286" w:right="1238" w:bottom="1440" w:left="666" w:header="720" w:footer="720" w:gutter="0"/>
          <w:cols w:space="720" w:equalWidth="0">
            <w:col w:w="9996" w:space="0"/>
          </w:cols>
          <w:docGrid w:linePitch="360"/>
        </w:sectPr>
      </w:pPr>
    </w:p>
    <w:p w:rsidR="007B675B" w:rsidRPr="006451C0" w:rsidRDefault="007B675B">
      <w:pPr>
        <w:autoSpaceDE w:val="0"/>
        <w:autoSpaceDN w:val="0"/>
        <w:spacing w:after="78" w:line="220" w:lineRule="exact"/>
        <w:rPr>
          <w:lang w:val="ru-RU"/>
        </w:rPr>
      </w:pPr>
    </w:p>
    <w:p w:rsidR="007B675B" w:rsidRPr="006451C0" w:rsidRDefault="00526E82">
      <w:pPr>
        <w:autoSpaceDE w:val="0"/>
        <w:autoSpaceDN w:val="0"/>
        <w:spacing w:after="0" w:line="230" w:lineRule="auto"/>
        <w:rPr>
          <w:lang w:val="ru-RU"/>
        </w:rPr>
      </w:pP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346" w:after="0" w:line="262" w:lineRule="auto"/>
        <w:ind w:right="864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русского языка в 1 классе направлено на достижение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7B675B" w:rsidRPr="006451C0" w:rsidRDefault="00526E82">
      <w:pPr>
        <w:autoSpaceDE w:val="0"/>
        <w:autoSpaceDN w:val="0"/>
        <w:spacing w:before="382" w:after="0" w:line="230" w:lineRule="auto"/>
        <w:rPr>
          <w:lang w:val="ru-RU"/>
        </w:rPr>
      </w:pP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осознание своей этнокультурной и российской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граждан​ской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идентичности, понимание роли русского языка как государственного языка Российской Федерации и языка межнацио​нального общения народов России;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сопричастность к прошлому, настоящему и будущему сво​ей страны и родного края, в том числе через обсуждение ситуаций при работе с художественными произведениями;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уважение к своему и другим народам, формируемое в том числе на основе примеров из художественных произведений;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первоначальные представления о человеке как члене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об​щества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, о правах и ответственности, уважении и достоинстве человека, о нравственно​этических нормах поведения и прави​лах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межличностных отношений, в том числе отражённых в художественных произведениях;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признание индивидуальности каждого человека с опорой на собственный жизненный и читательский опыт;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проявление сопереживания, уважения и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доброжелатель​ ности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, в том числе с использованием адекватных языковых средств для выражения своего состояния и чувств;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любых форм поведения, направленных на причинение физического  и  морального вреда  другим  людям (в том числе связанного с использованием недопустимых средств языка); </w:t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стремление к самовыражению в разных видах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художе​ственной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деятельности, в том числе в искусстве слова; осозна​ние важности русского языка как средства общения и самовы​ражения; </w:t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бережное отношение к физическому и психическому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здо​ровью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, проявляющееся в выборе приемлемых способов речевого самовыражения и соблюдении норм речевого этикета и пра​вил общения;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трудо​вой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деятельности, интерес к различным профессиям, возника​ющий при обсуждении примеров из художественных произве​дений;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7B675B" w:rsidRPr="006451C0" w:rsidRDefault="007B675B">
      <w:pPr>
        <w:rPr>
          <w:lang w:val="ru-RU"/>
        </w:rPr>
        <w:sectPr w:rsidR="007B675B" w:rsidRPr="006451C0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B675B" w:rsidRPr="006451C0" w:rsidRDefault="007B675B">
      <w:pPr>
        <w:autoSpaceDE w:val="0"/>
        <w:autoSpaceDN w:val="0"/>
        <w:spacing w:after="78" w:line="220" w:lineRule="exact"/>
        <w:rPr>
          <w:lang w:val="ru-RU"/>
        </w:rPr>
      </w:pPr>
    </w:p>
    <w:p w:rsidR="007B675B" w:rsidRPr="006451C0" w:rsidRDefault="00526E82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бережное отношение к природе, формируемое в процессе работы с текстами;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неприятие действий, приносящих ей вред;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актив​ность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самостоятельность в его познании.</w:t>
      </w:r>
    </w:p>
    <w:p w:rsidR="007B675B" w:rsidRPr="006451C0" w:rsidRDefault="00526E82">
      <w:pPr>
        <w:autoSpaceDE w:val="0"/>
        <w:autoSpaceDN w:val="0"/>
        <w:spacing w:before="262" w:after="0" w:line="230" w:lineRule="auto"/>
        <w:rPr>
          <w:lang w:val="ru-RU"/>
        </w:rPr>
      </w:pP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68" w:after="0" w:line="262" w:lineRule="auto"/>
        <w:ind w:right="864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грамматиче​ский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признак, лексическое значение и др.); устанавливать аналогии языковых единиц;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объединять объекты (языковые единицы) по определённо​му признаку;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в языковом материале закономерности и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проти​воречия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предложенного учителем алгоритма наблюдения; анализировать алгоритм действий при работе с языко​выми единицами, самостоятельно выделять учебные операции при анализе языковых единиц;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выявлять недостаток информации для решения учебной и практической задачи на основе предложенного алгоритма, фор​мулировать запрос на дополнительную информацию;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устанавливать причинно​следственные связи в ситуациях наблюдения за языковым материалом, делать выводы.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с помощью учителя формулировать цель, планировать из​менения языкового объекта, речевой ситуации;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сравнивать несколько вариантов выполнения задания, выбирать наиболее подходящий (на основе предложенных критериев);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проводить по предложенному плану несложное лингви​стическое мин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и-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​исследование,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выполнять по предложенному плану проектное задание;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формулировать выводы и подкреплять их доказательства​ми на основе результатов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выбирать источник получения информации: нужный словарь для получения запрашиваемой информации, для уточнения;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согласно заданному алгоритму находить представленную в явном виде информацию в предложенном источнике: в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слова​рях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, справочниках;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соблюдать с помощью взрослых (педагогических работни​ков, родителей, законных</w:t>
      </w:r>
      <w:proofErr w:type="gramEnd"/>
    </w:p>
    <w:p w:rsidR="007B675B" w:rsidRPr="006451C0" w:rsidRDefault="007B675B">
      <w:pPr>
        <w:rPr>
          <w:lang w:val="ru-RU"/>
        </w:rPr>
        <w:sectPr w:rsidR="007B675B" w:rsidRPr="006451C0">
          <w:pgSz w:w="11900" w:h="16840"/>
          <w:pgMar w:top="298" w:right="660" w:bottom="452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7B675B" w:rsidRPr="006451C0" w:rsidRDefault="007B675B">
      <w:pPr>
        <w:autoSpaceDE w:val="0"/>
        <w:autoSpaceDN w:val="0"/>
        <w:spacing w:after="66" w:line="220" w:lineRule="exact"/>
        <w:rPr>
          <w:lang w:val="ru-RU"/>
        </w:rPr>
      </w:pPr>
    </w:p>
    <w:p w:rsidR="007B675B" w:rsidRPr="006451C0" w:rsidRDefault="00526E82">
      <w:pPr>
        <w:tabs>
          <w:tab w:val="left" w:pos="180"/>
        </w:tabs>
        <w:autoSpaceDE w:val="0"/>
        <w:autoSpaceDN w:val="0"/>
        <w:spacing w:after="0" w:line="283" w:lineRule="auto"/>
        <w:ind w:right="720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анализировать и создавать текстовую, видео​,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графиче​скую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, звуковую информацию в соответствии с учебной зада​чей;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понимать лингвистическую информацию, зафиксирован​ную в виде таблиц, схем; самостоятельно создавать схемы, таблицы для представления лингвистической информации.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форми​руются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 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воспринимать и формулировать суждения, выражать эмо​ции в соответствии с целями и условиями общения в знакомой среде;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проявлять уважительное отношение к собеседнику, со​блюдать правила ведения диалоги и дискуссии;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признавать возможность существования разных точек зрения;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корректно и аргументированно высказывать своё  мне​ние;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строить речевое высказывание в соответствии с постав​ленной задачей;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создавать устные и письменные тексты (описание, рас​суждение, повествование) в соответствии с речевой ситуацией;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готовить небольшие публичные выступления о результа​тах парной и групповой работы, о результатах наблюдения, выполненного мин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и-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​исследования, проектного задания;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подбирать иллюстративный материал (рисунки, фото, плакаты) к тексту выступления.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форми​руются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универсальные учебные действия.</w:t>
      </w:r>
    </w:p>
    <w:p w:rsidR="007B675B" w:rsidRPr="006451C0" w:rsidRDefault="00526E82">
      <w:pPr>
        <w:autoSpaceDE w:val="0"/>
        <w:autoSpaceDN w:val="0"/>
        <w:spacing w:before="70" w:after="0" w:line="271" w:lineRule="auto"/>
        <w:ind w:left="180" w:right="1728"/>
        <w:rPr>
          <w:lang w:val="ru-RU"/>
        </w:rPr>
      </w:pPr>
      <w:r w:rsidRPr="006451C0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планировать действия по решению учебной задачи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для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по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​лучения результата;—    выстраивать последовательность выбранных действий.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устанавливать причины успеха/неудач учебной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деятель​ности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корректировать свои учебные действия для преодоления речевых и орфографических ошибок;</w:t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соотносить результат деятельности с поставленной учеб​ной задачей по выделению,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характеристике, использованию языковых единиц;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ошибку, допущенную при работе с языковым материалом, находить 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орфографическую и пунктуационную ошибку;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сравнивать результаты своей деятельности и деятельно​сти одноклассников, объективно оценивать их по предложен​ным критериям.</w:t>
      </w:r>
    </w:p>
    <w:p w:rsidR="007B675B" w:rsidRPr="006451C0" w:rsidRDefault="00526E82">
      <w:pPr>
        <w:autoSpaceDE w:val="0"/>
        <w:autoSpaceDN w:val="0"/>
        <w:spacing w:before="262" w:after="0" w:line="230" w:lineRule="auto"/>
        <w:rPr>
          <w:lang w:val="ru-RU"/>
        </w:rPr>
      </w:pP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18" w:after="0" w:line="286" w:lineRule="auto"/>
        <w:ind w:right="288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формулировать краткосрочные и долгосрочные цели (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ин​дивидуальные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с учётом участия в коллективных задачах) в стандартной (типовой) ситуации на основе предложенного учи​телем формата планирования, распределения промежуточных шагов и сроков;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проявлять готовность руководить, выполнять поручения, подчиняться, самостоятельно разрешать конфликты;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ответственно выполнять свою часть работы;</w:t>
      </w:r>
    </w:p>
    <w:p w:rsidR="007B675B" w:rsidRPr="006451C0" w:rsidRDefault="007B675B">
      <w:pPr>
        <w:rPr>
          <w:lang w:val="ru-RU"/>
        </w:rPr>
        <w:sectPr w:rsidR="007B675B" w:rsidRPr="006451C0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7B675B" w:rsidRPr="006451C0" w:rsidRDefault="007B675B">
      <w:pPr>
        <w:autoSpaceDE w:val="0"/>
        <w:autoSpaceDN w:val="0"/>
        <w:spacing w:after="78" w:line="220" w:lineRule="exact"/>
        <w:rPr>
          <w:lang w:val="ru-RU"/>
        </w:rPr>
      </w:pPr>
    </w:p>
    <w:p w:rsidR="007B675B" w:rsidRPr="006451C0" w:rsidRDefault="00526E82">
      <w:pPr>
        <w:autoSpaceDE w:val="0"/>
        <w:autoSpaceDN w:val="0"/>
        <w:spacing w:after="0" w:line="262" w:lineRule="auto"/>
        <w:ind w:left="180" w:right="1584"/>
        <w:rPr>
          <w:lang w:val="ru-RU"/>
        </w:rPr>
      </w:pP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оценивать свой вклад в общий результат;</w:t>
      </w:r>
      <w:r w:rsidRPr="006451C0">
        <w:rPr>
          <w:lang w:val="ru-RU"/>
        </w:rPr>
        <w:br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выполнять совместные проектные задания с опорой на предложенные образцы.</w:t>
      </w:r>
    </w:p>
    <w:p w:rsidR="007B675B" w:rsidRPr="006451C0" w:rsidRDefault="00526E82">
      <w:pPr>
        <w:autoSpaceDE w:val="0"/>
        <w:autoSpaceDN w:val="0"/>
        <w:spacing w:before="262" w:after="0" w:line="230" w:lineRule="auto"/>
        <w:rPr>
          <w:lang w:val="ru-RU"/>
        </w:rPr>
      </w:pP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7B675B" w:rsidRPr="006451C0" w:rsidRDefault="00526E82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6451C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первом классе 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различать слово и предложение; вычленять слова из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пред​ложений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вычленять звуки из слова;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различать гласные и согласные звуки (в том числе разли​чать в слове согласный звук [й’] и гласный звук [и]);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различать ударные и безударные гласные звуки;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различать согласные звуки: мягкие и твёрдые, звонкие и глухие (вне слова и в слове);</w:t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различать понятия «звук» и «буква»;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обозначать на письме мягкость согласных звуков буквами </w:t>
      </w:r>
      <w:r w:rsidRPr="006451C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е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451C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ё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451C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ю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451C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я 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и буквой </w:t>
      </w:r>
      <w:r w:rsidRPr="006451C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ь 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в конце слова;</w:t>
      </w:r>
      <w:proofErr w:type="gramEnd"/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правильно называть буквы русского алфавита;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использо​вать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знание последовательности букв русского алфавита для упорядочения небольшого списка слов;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писать аккуратным разборчивым почерком без искаже​ний прописные и строчные буквы, соединения букв, слова;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применять изученные правила правописания: раздельное написание слов в предложении; знаки препинания в конце пред​ложения: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сло​гам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 (простые случаи: слова из слогов типа «согласный + глас​ный»); гласные после шипящих в сочетаниях </w:t>
      </w:r>
      <w:r w:rsidRPr="006451C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жи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451C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ши 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(в положе​нии под ударением), </w:t>
      </w:r>
      <w:r w:rsidRPr="006451C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ча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451C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ща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451C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чу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6451C0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щу</w:t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; непроверяемые гласные и согласные (перечень слов в орфографическом словаре учебника);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писать под диктовку (без пропусков и искажений букв) слова, предложения из  3—5  слов, тексты  объёмом  не  более 20 слов, правописание которых не расходится с произношением;</w:t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находить и исправлять ошибки на изученные правила, описки;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понимать прослушанный текст;</w:t>
      </w:r>
      <w:proofErr w:type="gramEnd"/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читать вслух и про себя (с пониманием) короткие тексты с соблюдением интонации и пауз в соответствии со знаками пре​пинания в конце предложения;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 xml:space="preserve">—    находить в тексте слова, значение которых требует </w:t>
      </w:r>
      <w:proofErr w:type="gramStart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уточ​нения</w:t>
      </w:r>
      <w:proofErr w:type="gramEnd"/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составлять предложение из набора форм слов;</w:t>
      </w:r>
      <w:r w:rsidRPr="006451C0">
        <w:rPr>
          <w:lang w:val="ru-RU"/>
        </w:rPr>
        <w:br/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устно составлять текст из 3—5 предложений по сюжет​ным картинкам и наблюдениям;</w:t>
      </w:r>
      <w:r w:rsidRPr="006451C0">
        <w:rPr>
          <w:lang w:val="ru-RU"/>
        </w:rPr>
        <w:tab/>
      </w:r>
      <w:r w:rsidRPr="006451C0">
        <w:rPr>
          <w:rFonts w:ascii="Times New Roman" w:eastAsia="Times New Roman" w:hAnsi="Times New Roman"/>
          <w:color w:val="000000"/>
          <w:sz w:val="24"/>
          <w:lang w:val="ru-RU"/>
        </w:rPr>
        <w:t>—    использовать изученные понятия в процессе решения учебных задач.</w:t>
      </w:r>
    </w:p>
    <w:p w:rsidR="007B675B" w:rsidRPr="006451C0" w:rsidRDefault="007B675B">
      <w:pPr>
        <w:rPr>
          <w:lang w:val="ru-RU"/>
        </w:rPr>
        <w:sectPr w:rsidR="007B675B" w:rsidRPr="006451C0">
          <w:pgSz w:w="11900" w:h="16840"/>
          <w:pgMar w:top="298" w:right="716" w:bottom="1440" w:left="666" w:header="720" w:footer="720" w:gutter="0"/>
          <w:cols w:space="720" w:equalWidth="0">
            <w:col w:w="10518" w:space="0"/>
          </w:cols>
          <w:docGrid w:linePitch="360"/>
        </w:sectPr>
      </w:pPr>
    </w:p>
    <w:p w:rsidR="007B675B" w:rsidRPr="006451C0" w:rsidRDefault="007B675B">
      <w:pPr>
        <w:autoSpaceDE w:val="0"/>
        <w:autoSpaceDN w:val="0"/>
        <w:spacing w:after="64" w:line="220" w:lineRule="exact"/>
        <w:rPr>
          <w:lang w:val="ru-RU"/>
        </w:rPr>
      </w:pPr>
    </w:p>
    <w:p w:rsidR="00AF748C" w:rsidRDefault="00AF748C" w:rsidP="00AF748C">
      <w:pPr>
        <w:autoSpaceDE w:val="0"/>
        <w:autoSpaceDN w:val="0"/>
        <w:spacing w:after="258" w:line="233" w:lineRule="auto"/>
      </w:pPr>
      <w:bookmarkStart w:id="0" w:name="_GoBack"/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F748C" w:rsidTr="0055280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0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3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115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AF748C" w:rsidTr="0055280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48C" w:rsidRDefault="00AF748C" w:rsidP="0055280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48C" w:rsidRDefault="00AF748C" w:rsidP="00552807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6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48C" w:rsidRDefault="00AF748C" w:rsidP="0055280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48C" w:rsidRDefault="00AF748C" w:rsidP="0055280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48C" w:rsidRDefault="00AF748C" w:rsidP="0055280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48C" w:rsidRDefault="00AF748C" w:rsidP="00552807"/>
        </w:tc>
      </w:tr>
      <w:tr w:rsidR="00AF748C" w:rsidTr="0055280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ОБУЧЕНИЕ ГРАМОТЕ</w:t>
            </w:r>
          </w:p>
        </w:tc>
      </w:tr>
      <w:tr w:rsidR="00AF748C" w:rsidTr="00552807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AF748C" w:rsidTr="00552807">
        <w:trPr>
          <w:trHeight w:hRule="exact" w:val="64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01.08.2022 03.08.2022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серией сюжетных картинок,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выстроенных в пра​вильной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последовательности: анализ изображённых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собы​тий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обсуждение сюжета, составление устного рассказа с опорой на картинки; Работа с серией сюжетных картинок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нарушенной последо​вательностью, анализ изображённых событий, установление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правильной последовательности событий, объяснение ошибки художника, внесение изменений в последователь​ность картинок, составление устного рассказа по восстанов​</w:t>
            </w:r>
            <w:r w:rsidRPr="00D53121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ленной серии картинок;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 по составлению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небольших рассказов повествовательного характера (например, рассказ о случаях из школьной жизни и т. д.);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 по составлению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небольших рассказов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опи​сательного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характера (например, описание как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 совместных наблюдений,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описание модели звукового состава слова и т. д.);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Самостоятельная работа: составление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короткого рассказа по опорным словам; Учебный диалог по результатам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совместного составления рассказов,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уместности или неуместности использования тех или иных речевых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средств, участие в диалоге, высказывание и обоснование своей точки зрения;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текста, понимание текста при его прослушивании;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https://edudocs.info/prezentaciya-na-temu-sostavlenie-ustnyh-rasskazov--7677.html</w:t>
            </w:r>
          </w:p>
        </w:tc>
      </w:tr>
      <w:tr w:rsidR="00AF748C" w:rsidTr="00552807">
        <w:trPr>
          <w:trHeight w:hRule="exact" w:val="350"/>
        </w:trPr>
        <w:tc>
          <w:tcPr>
            <w:tcW w:w="451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0458" w:type="dxa"/>
            <w:gridSpan w:val="6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</w:tr>
      <w:tr w:rsidR="00AF748C" w:rsidTr="0055280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Фонетика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 w:rsidSect="00E1531C">
          <w:pgSz w:w="16840" w:h="11900" w:orient="landscape"/>
          <w:pgMar w:top="1036" w:right="666" w:bottom="282" w:left="640" w:header="720" w:footer="720" w:gutter="0"/>
          <w:cols w:space="720" w:equalWidth="0">
            <w:col w:w="15138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F748C" w:rsidTr="00552807">
        <w:trPr>
          <w:trHeight w:hRule="exact" w:val="60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Звуки речи. Интонационное выделение звука в слове. Определение частотного звука в стихотворении.</w:t>
            </w:r>
          </w:p>
          <w:p w:rsidR="00AF748C" w:rsidRPr="00D53121" w:rsidRDefault="00AF748C" w:rsidP="00552807">
            <w:pPr>
              <w:autoSpaceDE w:val="0"/>
              <w:autoSpaceDN w:val="0"/>
              <w:spacing w:before="20" w:after="0" w:line="245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05.09.2022 09.09.2022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«Скажи так, как я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отрабатывается умение воспроизводить заданный учителем образец интона​</w:t>
            </w:r>
            <w:r w:rsidRPr="00D53121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ционного выделения звука в слове);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«Есть ли в слове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заданный звук?» (ловить мяч нужно только тогда, когда ведущий называет слово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звуком, отрабатывается умение определять наличие заданного звука 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Игра​соревнование «Кто запомнит больше слов с заданным звуком при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прослушивании стихотворения»;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слов с заданным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звуком;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моделью: выбрать нужную модель в зависимости от места заданного звука в слове (начало, середина, конец слова);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Совместная работа: группировка слов по первому звук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у(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 последнему звуку), по наличию близких в акустико-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артикуляционном отношении звуков ([н] —[м], [р] — [л], [с] — [ш] и др.);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«Живые звуки»: моделирование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звукового состава слова в игровых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ситуациях;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состава слов с использованием фишек разного цвета для фиксации качественных характеристик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https://nsportal.ru/nachalnaya-shkola/russkii-yazyk/2017/11/13/prezentatsiya-k-uroku-russkogo-yazyka-obuchenie-gramote-v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 w:rsidSect="00E1531C">
          <w:pgSz w:w="16840" w:h="11900" w:orient="landscape"/>
          <w:pgMar w:top="1440" w:right="666" w:bottom="284" w:left="640" w:header="720" w:footer="720" w:gutter="0"/>
          <w:cols w:space="720" w:equalWidth="0">
            <w:col w:w="14734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F748C" w:rsidTr="00552807">
        <w:trPr>
          <w:trHeight w:hRule="exact" w:val="63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Pr="00ED60FD" w:rsidRDefault="00ED60FD" w:rsidP="0055280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12.09.2022 16.09.2022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двух моделей звукового состава (нахождение сходства и различия);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слов с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соответ​ ствующими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им моделями;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группировка звуков по заданному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основанию (например, твёрдые — мягкие согласные звуки);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«Чем гласные звуки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отличаются по произношению от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согласных звуков?»; как результат участия в диалоге: различение гласных и согласных звуков по отсутствию/наличию преграды;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«Назови братца»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(парный по твёрдости — мягкости звук); Учебный диалог «Чем твёрдые согласные звуки отличаются от мягких согласных звуков?»;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характеристика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особенностей гласных, согласных звуков, обоснование своей точки зрения,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выслушивание одноклассников;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этапы своей работы,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оценивать процесс и результат выполнения задания;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 по определению количества слогов в слове, приведение доказательства;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Работа в парах: подбор слов с заданным количеством слогов;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https://kopilkaurokov.ru/nachalniyeKlassi</w:t>
            </w:r>
          </w:p>
        </w:tc>
      </w:tr>
      <w:tr w:rsidR="00AF748C" w:rsidTr="00552807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Pr="00ED60FD" w:rsidRDefault="00ED60FD" w:rsidP="0055280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19.09.2022 23.09.2022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подбор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слова с заданным ударным гласным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звуком;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слогоударными схемами: подбор слов, соответствующих схеме;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объединять слова по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количеству слогов в слове и месту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ударения;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исправление ошибок, допущенных при делении слов на слоги, в определении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ударного звука;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https://nsportal.ru/nachalnaya-shkola/russkii-yazyk/2012/05/06/prezentatsiya-glasnye-i-soglasnye-zvuki-i-bukvy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 w:rsidSect="00E1531C">
          <w:pgSz w:w="16840" w:h="11900" w:orient="landscape"/>
          <w:pgMar w:top="1276" w:right="666" w:bottom="284" w:left="640" w:header="720" w:footer="720" w:gutter="0"/>
          <w:cols w:space="720" w:equalWidth="0">
            <w:col w:w="14898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F748C" w:rsidTr="00552807">
        <w:trPr>
          <w:trHeight w:hRule="exact" w:val="37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Твёрдость и мягкость согласных звуков как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смыслоразличительная функция.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 твёрдых и мягких согласных звуков.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Pr="00ED60FD" w:rsidRDefault="00ED60FD" w:rsidP="0055280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26.09.2022 29.09.2022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Игровое упражнение «Скажи так, как я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»(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отрабатывается умение воспроизводить заданный учителем образец интона​</w:t>
            </w:r>
            <w:r w:rsidRPr="00D53121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ционного выделения звука в слове);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«Есть ли в слове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заданный звук?» (ловить мяч нужно только тогда, когда ведущий называет слово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звуком, отрабатывается умение определять наличие заданного звука 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Игра​соревнование «Кто запомнит больше слов с заданным звуком при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прослушивании стихотворения»;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слов с заданным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звуком;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моделью: выбрать нужную модель в зависимости от места заданного звука в слове (начало, середина, конец слова);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https://uchitelya.com/russkiy-yazyk/125589-prezentaciya-tverdye-i-myagkie-soglasnye-zvuki-ih-smyslorazlichitelnaya-rol.html</w:t>
            </w:r>
          </w:p>
        </w:tc>
      </w:tr>
      <w:tr w:rsidR="00AF748C" w:rsidTr="0055280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Дифференциация парных по твёрдости — мягкости согласных звуков.  Дифференциация парных по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звонкости — глухости звуков (без введения термино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в«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звонкость», «глухость»).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Pr="00ED60FD" w:rsidRDefault="00ED60FD" w:rsidP="0055280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30.09.2022 06.10.2022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54" w:lineRule="auto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звукового состава слов с использованием фишек разного цвета для фиксации качественных характеристик звуков;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задания: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проанализировать предложенную модель звукового состава слова и рассказать о ней; Творческое задание: подбор слов,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соответ​</w:t>
            </w:r>
            <w:r w:rsidRPr="00D53121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ствующих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заданной модели;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двух моделей звукового состава (нахождение сходства и различия);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соотнесение слов с соответ​ ствующими им моделями;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группировка звуков по заданному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основанию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(например, твёрдые — мягкие согласные звуки);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https://uchitelya.com/russkiy-yazyk/125589-prezentaciya-tverdye-i-myagkie-soglasnye-zvuki-ih-smyslorazlichitelnaya-rol.html</w:t>
            </w:r>
          </w:p>
        </w:tc>
      </w:tr>
      <w:tr w:rsidR="00AF748C" w:rsidTr="00552807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Слог как минимальная произносительная единица.</w:t>
            </w:r>
          </w:p>
          <w:p w:rsidR="00AF748C" w:rsidRDefault="00AF748C" w:rsidP="00552807">
            <w:pPr>
              <w:autoSpaceDE w:val="0"/>
              <w:autoSpaceDN w:val="0"/>
              <w:spacing w:before="20" w:after="0" w:line="247" w:lineRule="auto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Слогообразующая функция гласных звуков. Определение количества слогов в слове.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Деление слов на слоги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(простые однозначные случаи)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10.10.2022 14.10.2022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объединять слова по количеству слогов в слове и месту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ударения;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нахождение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исправление ошибок, допущенных при делении слов на слоги, в определении ударного звука;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https://nsportal.ru/nachalnaya-shkola/russkii-yazyk/2017/01/10/prezentatsiya-k-uroku-russkogo-yazyka-slog-kak</w:t>
            </w:r>
          </w:p>
        </w:tc>
      </w:tr>
      <w:tr w:rsidR="00AF748C" w:rsidTr="0055280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ED60FD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 w:rsidR="00AF748C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</w:tr>
      <w:tr w:rsidR="00AF748C" w:rsidRPr="00212C7B" w:rsidTr="0055280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3.</w:t>
            </w:r>
            <w:r w:rsidRPr="00D5312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Письмо. Орфография и пунктуация</w:t>
            </w:r>
          </w:p>
        </w:tc>
      </w:tr>
    </w:tbl>
    <w:p w:rsidR="00AF748C" w:rsidRPr="00D53121" w:rsidRDefault="00AF748C" w:rsidP="00AF748C">
      <w:pPr>
        <w:autoSpaceDE w:val="0"/>
        <w:autoSpaceDN w:val="0"/>
        <w:spacing w:after="0" w:line="14" w:lineRule="exact"/>
        <w:rPr>
          <w:lang w:val="ru-RU"/>
        </w:rPr>
      </w:pPr>
    </w:p>
    <w:p w:rsidR="00AF748C" w:rsidRPr="00D53121" w:rsidRDefault="00AF748C" w:rsidP="00AF748C">
      <w:pPr>
        <w:rPr>
          <w:lang w:val="ru-RU"/>
        </w:rPr>
        <w:sectPr w:rsidR="00AF748C" w:rsidRPr="00D53121" w:rsidSect="00E1531C">
          <w:pgSz w:w="16840" w:h="11900" w:orient="landscape"/>
          <w:pgMar w:top="802" w:right="666" w:bottom="284" w:left="640" w:header="720" w:footer="720" w:gutter="0"/>
          <w:cols w:space="720" w:equalWidth="0">
            <w:col w:w="15372" w:space="0"/>
          </w:cols>
          <w:docGrid w:linePitch="360"/>
        </w:sectPr>
      </w:pPr>
    </w:p>
    <w:p w:rsidR="00AF748C" w:rsidRPr="00D53121" w:rsidRDefault="00AF748C" w:rsidP="00AF748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F748C" w:rsidTr="0055280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Развитие мелкой моторики пальцев и движения руки. Развитие умения ориентироваться на пространстве листа в тетради и на пространстве классной доски.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Усвоение гигиенических требований, которые необходимо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соблюдать во время письма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17.10.2022 28.10.2022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Совместная работа: анализ поэлементного состава букв;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«Конструктор букв», направленное на составление буквы из элементов;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(из пластилина, из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проволоки) букв;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https://nsportal.ru/nachalnaya-shkola/russkii-yazyk/2017/01/10/prezentatsiya-k-uroku-russkogo-yazyka-slog-kak</w:t>
            </w:r>
          </w:p>
        </w:tc>
      </w:tr>
      <w:tr w:rsidR="00AF748C" w:rsidTr="00552807">
        <w:trPr>
          <w:trHeight w:hRule="exact" w:val="37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07.11.2022 18.11.2022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54" w:lineRule="auto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запись письменными буквами слова/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предло​жения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/короткого текста,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написанного печатными буквами;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в процессе совместного обсуждения алгорит​ма списывания;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слов/предложений в соответствии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заданным алгоритмом, контролирование этапов своей работы;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сообщение правила переноса слов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(первичное знакомство);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«Почему слова пишутся отдельно друг от друга?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Удобно ли читать предложение, записанное без пробелов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между словами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?»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https://nsportal.ru/nachalnaya-shkola/russkii-yazyk/2017/01/10/prezentatsiya-k-uroku-russkogo-yazyka-slog-kak</w:t>
            </w:r>
          </w:p>
        </w:tc>
      </w:tr>
      <w:tr w:rsidR="00AF748C" w:rsidTr="00552807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21.11.2022 28.11.2022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под диктовку слов и предложений, состоящих из трёх — пяти слов со звуками в сильной позиции;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соотнесение одних и тех же слов,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написан​ных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печатным и письменным шрифтом;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письменными буквами слова/предло​жения/короткого текста,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написанного печатными буквами;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в процессе совместного обсуждения алгорит​ма списывания;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списывание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слов/предложений в соответствии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заданным алгоритмом, контролирование этапов своей работы;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https://infourok.ru/prezentaciya-k-uroku-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russkogo-yazika-v-klasse-yazik-kak-sredstvo-obscheniya-poryadok-deystviy-pri-spisivanii-1484402.html</w:t>
            </w:r>
          </w:p>
        </w:tc>
      </w:tr>
      <w:tr w:rsidR="00AF748C" w:rsidTr="00552807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29.11.2022 08.12.2022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проблемной ситуации «Что делать, если строка заканчивается, а слово не входит?», введение знака переноса, сообщение правила переноса слов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(первичное знакомство);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«Почему слова пишутся отдельно друг от друга?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Удобно ли читать предложение, записанное без пробелов между словами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?»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https://infourok.ru/urok-pisma-v-1-klasse-po-teme-pismo-bukv-bukvosochetanij-slogov-slov-predlozhenij-s-soblyudeniem-gigienicheskih-norm-ponimanie-f-4664986.html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 w:rsidSect="00E1531C">
          <w:pgSz w:w="16840" w:h="11900" w:orient="landscape"/>
          <w:pgMar w:top="586" w:right="666" w:bottom="284" w:left="640" w:header="720" w:footer="720" w:gutter="0"/>
          <w:cols w:space="720" w:equalWidth="0">
            <w:col w:w="15588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F748C" w:rsidTr="00552807">
        <w:trPr>
          <w:trHeight w:hRule="exact" w:val="27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09.12.2022 16.12.2022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буквосо​ четаниями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жи, ши, ча, ща, чу, щу;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ча, ща, чу, щу, жи, ши; Упражнение: запись предложения,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начала и конца предложе​ния, с соблюдением пробелов между словами;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употребления заглавной буквы;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https://kopilkaurokov.ru/nachalniyeKlassi/</w:t>
            </w:r>
          </w:p>
        </w:tc>
      </w:tr>
      <w:tr w:rsidR="00AF748C" w:rsidTr="0055280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применением: обозначение гласных после шипящих в сочетаниях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жи, ши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(в положении под ударением)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19.12.2022 23.12.2022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буквосо​ четаниями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жи, ши, ча, ща, чу, щу;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ча, ща, чу, щу, жи, ши; Упражнение: запись предложения,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правильным оформлением начала и конца предложе​ния, с соблюдением пробелов между словами;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https://licey.net/free/4-russkii_yazyk/75-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russkii_yazyk_v_nachalnoi_shkole/stages/4494-pravopisanie_bukvosochetanii_zhi_shi.html</w:t>
            </w:r>
          </w:p>
        </w:tc>
      </w:tr>
      <w:tr w:rsidR="00AF748C" w:rsidTr="00552807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правилами правописания и их применением: ч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а, ща, </w:t>
            </w:r>
            <w:proofErr w:type="gram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чу</w:t>
            </w:r>
            <w:proofErr w:type="gramEnd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, щу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26.12.2022 29.12.2022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Совместный анализ текста на наличие в нём слов с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буквосо​ четаниями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жи, ши, ча, ща, чу, щу;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выписывание из текста слов с буквосочетания​ ми ча, ща, чу, щу, жи, ши; Упражнение: запись предложения,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начала и конца предложе​ния, с соблюдением пробелов между словами;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https://licey.net/free/4-russkii_yazyk/75-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russkii_yazyk_v_nachalnoi_shkole/stages/4494-pravopisanie_bukvosochetanii_zhi_shi.html</w:t>
            </w:r>
          </w:p>
        </w:tc>
      </w:tr>
      <w:tr w:rsidR="00AF748C" w:rsidTr="00552807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09.01.2023 20.01.2023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https://nsportal.ru/nachalnaya-shkola/russkii-yazyk/2022/02/08/prezentatsiya-po-russkomu-yazyku-po-teme-zaglavnaya-bukva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 w:rsidSect="00E1531C">
          <w:pgSz w:w="16840" w:h="11900" w:orient="landscape"/>
          <w:pgMar w:top="886" w:right="666" w:bottom="284" w:left="640" w:header="720" w:footer="720" w:gutter="0"/>
          <w:cols w:space="720" w:equalWidth="0">
            <w:col w:w="15288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F748C" w:rsidTr="00552807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применением: перенос слов по слогам без стечения согласных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23.01.2023 30.01.2023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предложения,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составленного из набора слов,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правильным оформлением начала и конца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предложе​ния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с соблюдением пробелов между словами;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https://infourok.ru/prezentaciya-po-russkomu-yazyku-na-temu-perenos-slov-1-klass-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4047130.html</w:t>
            </w:r>
          </w:p>
        </w:tc>
      </w:tr>
      <w:tr w:rsidR="00AF748C" w:rsidTr="0055280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правилами правописания и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применением: знаки препинания в конце предложения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31.01.2023 06.02.2023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Комментированная запись предложений с обязательным объяснением случаев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употребления заглавной буквы;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«Кто больше»: подбор и запись имён собственных на заданную букву;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списывание и запись под диктовку с применением изученных правил;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https://infourok.ru/prezentaciya-po-russkomu-yazyku-na-temu-perenos-slov-1-klass-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4047130.html</w:t>
            </w:r>
          </w:p>
        </w:tc>
      </w:tr>
      <w:tr w:rsidR="00AF748C" w:rsidTr="0055280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70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</w:tr>
      <w:tr w:rsidR="00AF748C" w:rsidTr="00552807">
        <w:trPr>
          <w:trHeight w:hRule="exact" w:val="40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СИСТЕМАТИЧЕСКИЙ КУРС</w:t>
            </w:r>
          </w:p>
        </w:tc>
      </w:tr>
      <w:tr w:rsidR="00AF748C" w:rsidRPr="00212C7B" w:rsidTr="00552807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1.</w:t>
            </w:r>
            <w:r w:rsidRPr="00D5312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Общие сведения о языке</w:t>
            </w:r>
          </w:p>
        </w:tc>
      </w:tr>
      <w:tr w:rsidR="00AF748C" w:rsidTr="0055280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07.02.2023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 на тему «Язык — средство общения людей»;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«Можно ли общаться без помощи языка?»;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формулирование вывода о языке как основном средстве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человеческого общения;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рисунками и текстом как основа анализа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особенно​стей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ситуаций устного и письменного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https://nsportal.ru/sites/default/files/2022</w:t>
            </w:r>
          </w:p>
        </w:tc>
      </w:tr>
      <w:tr w:rsidR="00AF748C" w:rsidTr="0055280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</w:tr>
      <w:tr w:rsidR="00AF748C" w:rsidTr="0055280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Фонетика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 w:rsidSect="00E1531C">
          <w:pgSz w:w="16840" w:h="11900" w:orient="landscape"/>
          <w:pgMar w:top="1440" w:right="666" w:bottom="284" w:left="640" w:header="720" w:footer="720" w:gutter="0"/>
          <w:cols w:space="720" w:equalWidth="0">
            <w:col w:w="14734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F748C" w:rsidTr="00552807">
        <w:trPr>
          <w:trHeight w:hRule="exact" w:val="32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Звуки речи. Гласные и согласные звуки, их различение. Ударение в слове. Гласные ударные и безударные.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Твёрдые и мягкие согласные звуки, их различение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08.02.2023 09.02.2023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«Что мы знаем о звуках русского языка», в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ходе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которой актуализируются знания, приобретённые в период обучения грамоте;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«Назови звук»: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ведущий кидает мяч и просит привести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пример звука (гласного звука; твёрдого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согласного; мягкого согласного; звонкого согласного; глухого согласного);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«Придумай слово с заданным звуком»;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основания для сравнения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характеризовать (устно) звуки по заданным признакам;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https://nsportal.ru/shkola/russkiy-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yazyk/library/2016/03/29/prezentatsiya-na-temu-povtoryaem-fonetiku</w:t>
            </w:r>
          </w:p>
        </w:tc>
      </w:tr>
      <w:tr w:rsidR="00AF748C" w:rsidTr="00552807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Звонкие и глухие согласные звуки, их различение. Согласный звук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 [й’]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гласный звук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[и]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Шипящие </w:t>
            </w:r>
            <w:r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</w:rPr>
              <w:t>[ж], [ш], [ч’], [щ’]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10.02.2023 13.02.2023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характеризовать (устно) звуки по заданным признакам;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«Объясняем особенности гласных и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соглас​ных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звуков»;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«Отгадай звук» (определение звука по его характери​стике);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https://nsportal.ru/nachalnaya-shkola/russkii-yazyk/2017/02/17/zvonkie-i-gluhie-soglasnye-zvuki-1-klass</w:t>
            </w:r>
          </w:p>
        </w:tc>
      </w:tr>
      <w:tr w:rsidR="00AF748C" w:rsidTr="00552807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Слог. Определение количества слогов в слове. Ударный слог. Деление слов на слоги (простые случаи, без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стечения согласных)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14.02.2023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«Объясняем особенности гласных и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соглас​ных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звуков»;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 «Отгадай звук» (определение звука по его характери​стике);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соотнесение звука (выбирая из ряда предло​женных) и его качественной характеристики;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группировка звуков по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заданному основанию;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оценивание правильности предложенной характеристики звука, нахож​дение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допущенных при характеристике ошибок; Дидактическая игра «Детективы», в ходе игры нужно в ряду предложенных слов находить слова с заданными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характеристиками звукового состава;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7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shkola/chtenie/2015/10/09/prezentatsiya-delenie-slov-na-slogi</w:t>
            </w:r>
          </w:p>
        </w:tc>
      </w:tr>
      <w:tr w:rsidR="00AF748C" w:rsidTr="0055280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</w:tr>
      <w:tr w:rsidR="00AF748C" w:rsidTr="0055280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 w:rsidSect="00E1531C">
          <w:pgSz w:w="16840" w:h="11900" w:orient="landscape"/>
          <w:pgMar w:top="1324" w:right="666" w:bottom="284" w:left="640" w:header="720" w:footer="720" w:gutter="0"/>
          <w:cols w:space="720" w:equalWidth="0">
            <w:col w:w="14850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F748C" w:rsidTr="0055280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а, о, у, ы, э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слова с буквой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э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Обозначение на письме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мягкости согласных звуков буквами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я, и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Функции букв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е, ё, ю, я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16.02.2023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звуко​буквенный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состав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1—2 слов к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предложенной звуко​бук​венной модели; Учебный диалог «Сравниваем звуковой и буквенный состав слов», в ходе диалога формулируются выводы о возможных соотношениях звукового и буквенного состава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 количества букв, количество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 больше количества букв;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определение количества слогов в слове,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объяс​нение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основания для деления слов на слоги;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https://nsportal.ru/nachalnaya-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shkola/chtenie/2015/10/09/prezentatsiya-delenie</w:t>
            </w:r>
          </w:p>
        </w:tc>
      </w:tr>
      <w:tr w:rsidR="00AF748C" w:rsidTr="00552807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20.02.2023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Моделировать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звуко​буквенный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состав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подбор 1—2 слов к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предложенной звуко​бук​венной модели; Учебный диалог «Сравниваем звуковой и буквенный состав слов», в ходе диалога формулируются выводы о возможных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соотношениях звукового и буквенного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состава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меньше количества букв, количество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звуков больше количества букв;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определение количества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слогов в слове,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объяс​нение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основания для деления слов на слоги;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нахождение в тексте слов с заданными характеристиками звукового и слогового состава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https://nsportal.ru/sites/default/files/2020/05</w:t>
            </w:r>
          </w:p>
        </w:tc>
      </w:tr>
      <w:tr w:rsidR="00AF748C" w:rsidTr="00552807">
        <w:trPr>
          <w:trHeight w:hRule="exact" w:val="22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22.02.2023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нахождение в тексте слов по заданным основаниям (ь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обозначает мягкость предшествующего согласного);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Игровое упражнение «Кто лучше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расскажет о слове», в ходе выполнения упражнения отрабатывается умение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строить устное речевое высказывание об обозначении звуков буква​ми; о звуковом и буквенном составе слова;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а-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​соревнование «Повтори алфавит»;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 w:rsidSect="00E1531C">
          <w:pgSz w:w="16840" w:h="11900" w:orient="landscape"/>
          <w:pgMar w:top="424" w:right="666" w:bottom="284" w:left="640" w:header="720" w:footer="720" w:gutter="0"/>
          <w:cols w:space="720" w:equalWidth="0">
            <w:col w:w="15750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F748C" w:rsidTr="0055280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Русский алфавит: правильное название букв, знание их последовательности.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Использование алфавита для упорядочения списка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24.02.2023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а-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​соревнование «Повтори алфавит»; Совместное выполнение упражнения«Запиши слова по алфавиту»;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  <w:tr w:rsidR="00AF748C" w:rsidTr="0055280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</w:tr>
      <w:tr w:rsidR="00AF748C" w:rsidTr="0055280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Лексика и морфология</w:t>
            </w:r>
          </w:p>
        </w:tc>
      </w:tr>
      <w:tr w:rsidR="00AF748C" w:rsidTr="00552807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 как единица языка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27.02.2023 28.02.2023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диалог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«На какие вопросы могут отвечать слова?»;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словами, отвечающими на вопросы «кто?», «что?»;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  <w:tr w:rsidR="00AF748C" w:rsidTr="00552807">
        <w:trPr>
          <w:trHeight w:hRule="exact" w:val="30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01.03.2023 02.03.2023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Совместное выполнение группировки слов по заданному признаку: отвечают на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 «что?» / отвечают на вопрос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то?»; Наблюдение за словами, отвечающими на вопросы «какой?», «какая?», «какое?»,«какие?»;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нахождение в тексте слов по заданным основаниям, например поиск слов,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отвечающих на вопрос «какая?»;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делать?», «что сделать?»;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  <w:tr w:rsidR="00AF748C" w:rsidTr="0055280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03.03.2023 06.03.2023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отвечающими на вопросы «что делать?», «что сделать?»; Работа в парах: отработка умения задавать к приведённым словам вопросы «что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делать?», «что сделать?»;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группах: нахождение в тексте слов по заданному основанию, например слов, отвечающих на вопрос «что делает?»;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  <w:tr w:rsidR="00AF748C" w:rsidTr="0055280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</w:tr>
      <w:tr w:rsidR="00AF748C" w:rsidTr="0055280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5.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Синтаксис</w:t>
            </w:r>
          </w:p>
        </w:tc>
      </w:tr>
      <w:tr w:rsidR="00AF748C" w:rsidTr="00552807">
        <w:trPr>
          <w:trHeight w:hRule="exact" w:val="16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07.03.2023 08.03.2023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со схемой предложения: умение читать схему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предло​жения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преобразовывать информацию,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полученную из схемы: составлять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предложения, соответствующие схеме, с учётом знаков препинания в конце схемы; Совместная работа: составление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предложения из набора слов;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 w:rsidSect="00E1531C">
          <w:pgSz w:w="16840" w:h="11900" w:orient="landscape"/>
          <w:pgMar w:top="904" w:right="666" w:bottom="284" w:left="640" w:header="720" w:footer="720" w:gutter="0"/>
          <w:cols w:space="720" w:equalWidth="0">
            <w:col w:w="15270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F748C" w:rsidTr="0055280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09.03.2023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восстановление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предложения в процессе выбора нужной формы слова, данного в скобках;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сюжетными картинками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  <w:tr w:rsidR="00AF748C" w:rsidTr="0055280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Восстановление деформированных предложений.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10.03.2023 13.03.2023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деление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деформированного текста на предложения, корректировка оформления предложений, списывание с учётом правильного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оформления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предложе​ний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  <w:tr w:rsidR="00AF748C" w:rsidTr="0055280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14.03.2023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сюжетными картинками 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небольшим текстом: выбор фрагментов текста, которые могут быть подписями под каждой из картинок;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  <w:tr w:rsidR="00AF748C" w:rsidTr="0055280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</w:tr>
      <w:tr w:rsidR="00AF748C" w:rsidTr="0055280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Орфография и пунктуация</w:t>
            </w:r>
          </w:p>
        </w:tc>
      </w:tr>
      <w:tr w:rsidR="00AF748C" w:rsidTr="00552807">
        <w:trPr>
          <w:trHeight w:hRule="exact" w:val="64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Ознакомление с правилами правописания и 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применение: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раздельное написание слов в предложении;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перенос слов (без учёта морфемного членения слова);- гласные после шипящих в сочетаниях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жи, ши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(в положении под ударением),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 xml:space="preserve">ча, ща, </w:t>
            </w:r>
            <w:proofErr w:type="gramStart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чу</w:t>
            </w:r>
            <w:proofErr w:type="gramEnd"/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, щу;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сочетания </w:t>
            </w:r>
            <w:r w:rsidRPr="00D53121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16"/>
                <w:lang w:val="ru-RU"/>
              </w:rPr>
              <w:t>чк, чн</w:t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слова с непроверяемыми гласными и согласными (перечень слов в орфографическом словаре учебника);- знаки препинания в конце предложения: точка,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вопросительный и восклицательный знаки.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Pr="00ED60FD" w:rsidRDefault="00ED60FD" w:rsidP="0055280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15.03.2023 24.03.2023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словами, сходными по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звучанию, но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различ​ными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 написанию, установление причин возможной ошибки при записи этих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выявление места в слове, где можно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допустить ошибку;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Беседа, актуализирующая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последовательность действий при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списывании;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 правильности и аккуратности списывания;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написанием 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 текстах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соб​ственных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имён существительных, формулирование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выводов, соотнесение сделанных выводов с формулировкой правила в учебнике;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запись предложений,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включающих собствен​ные имена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существительные;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небольшой рассказ, включив в него определённое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собственных имён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существительных;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использовать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правило правописания собственных имён при решении практических задач (выбор написания, например: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Орёл — орёл,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Снежинка — снежинка, Пушок — пушок и т. д.).;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выбор необходимого знака препинания в конце предложения;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 w:rsidSect="00E1531C">
          <w:pgSz w:w="16840" w:h="11900" w:orient="landscape"/>
          <w:pgMar w:top="328" w:right="666" w:bottom="284" w:left="640" w:header="720" w:footer="720" w:gutter="0"/>
          <w:cols w:space="720" w:equalWidth="0">
            <w:col w:w="15846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F748C" w:rsidTr="00552807">
        <w:trPr>
          <w:trHeight w:hRule="exact" w:val="22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Усвоение алгоритма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03.04.2023 04.04.2023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Орфографический тренинг: отработка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правописания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сочета​ ний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жи, ши, ча, ща, чу, щу, осуществление самоконтроля при использовании правил;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написанием слов с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сочетаниями чк, чн, формулирование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правила по результатам наблюдения,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соотнесение вывода с текстом учебника; Орфографический тренинг: написание слов с сочетаниями чк, чн;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http://korolevairin.ucoz.net/load/obuchenie _gramote/6</w:t>
            </w:r>
          </w:p>
        </w:tc>
      </w:tr>
      <w:tr w:rsidR="00AF748C" w:rsidTr="0055280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Pr="00ED60FD" w:rsidRDefault="00ED60FD" w:rsidP="0055280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</w:tr>
      <w:tr w:rsidR="00AF748C" w:rsidTr="0055280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 речи</w:t>
            </w:r>
          </w:p>
        </w:tc>
      </w:tr>
      <w:tr w:rsidR="00AF748C" w:rsidTr="0055280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Pr="00ED60FD" w:rsidRDefault="00ED60FD" w:rsidP="0055280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05.04.2023 06.04.2023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рисунками, на которых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изображены разные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ситуа​ции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общения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(приветствие, прощание, извинение,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благодар​ность, обращение с просьбой), устное обсуждение этих ситуаций, выбор соответствующих каждой ситуации слов речевого этикета;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диалог, в ходе которого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обсуждаются ситуации общения, в которых выражается просьба, обосновывается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слов речевого этикета,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соответствующих ситуации выражения просьбы;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вежливого отказа с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исполь​зованием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опорных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ситуации выражения просьбы, извинения, вежливого отказа;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https://multiurok.ru/files/prezentatsiia-k-uroku-obucheniia-gramote-1-klass-r.html</w:t>
            </w:r>
          </w:p>
        </w:tc>
      </w:tr>
      <w:tr w:rsidR="00AF748C" w:rsidTr="00552807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 как единица речи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Pr="00ED60FD" w:rsidRDefault="00ED60FD" w:rsidP="0055280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07.04.2023 10.04.2023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выражения просьбы, извинения, вежливого отказа;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D53121">
              <w:rPr>
                <w:lang w:val="ru-RU"/>
              </w:rPr>
              <w:br/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выраже​ния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извинения;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выбор из предло​женного набора этикетных слов, соответствующих заданным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https://multiurok.ru/files/p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rezentatsiia-k-uroku-obucheniia-gramote-1-klass-r.html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 w:rsidSect="00E1531C">
          <w:pgSz w:w="16840" w:h="11900" w:orient="landscape"/>
          <w:pgMar w:top="1162" w:right="666" w:bottom="284" w:left="640" w:header="720" w:footer="720" w:gutter="0"/>
          <w:cols w:space="720" w:equalWidth="0">
            <w:col w:w="15012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046"/>
        <w:gridCol w:w="530"/>
        <w:gridCol w:w="1104"/>
        <w:gridCol w:w="1140"/>
        <w:gridCol w:w="864"/>
        <w:gridCol w:w="3086"/>
        <w:gridCol w:w="1082"/>
        <w:gridCol w:w="3182"/>
      </w:tblGrid>
      <w:tr w:rsidR="00AF748C" w:rsidTr="0055280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Осознание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ситуации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общения: с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какой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целью, с кем и где происходит общение.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Pr="00ED60FD" w:rsidRDefault="00ED60FD" w:rsidP="0055280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11.04.2023 13.04.2023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вежливого отказа с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исполь​зованием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опорных слов;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Разыгрывание сценок, отражающих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выражения просьбы, извинения, вежливого отказа;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выраже​ния извинения;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выбор из предло​женного набора этикетных слов, соответствующих заданным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ситуациям общения;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50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https://infourok.ru/prezentaciya-po-russkomu-yaziku-na-temu-situaciya-obscheniya-celi-v-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obschenii-2919316.html</w:t>
            </w:r>
          </w:p>
        </w:tc>
      </w:tr>
      <w:tr w:rsidR="00AF748C" w:rsidTr="00552807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устного общения (чтение диалогов по ролям, просмотр видеоматериалов, прослушивание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аудиозаписи).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Pr="00ED60FD" w:rsidRDefault="00ED60FD" w:rsidP="0055280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14.04.2023 17.04.2023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речевой ситуации,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содержащей извинение, анализ данной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ситуации, выбор адекватных средств </w:t>
            </w:r>
            <w:r w:rsidRPr="00D53121">
              <w:rPr>
                <w:lang w:val="ru-RU"/>
              </w:rPr>
              <w:br/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выраже​ния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извинения;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Комментированное выполнение задания: выбор из предло​женного набора этикетных слов, соответствующих заданным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ситуациям общения;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ситуации общения, в кото​рых могут быть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употреблены предложенные этикетные слова;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50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https://infourok.ru/prezentaciya-po-russkomu-yaziku-na-temu-situaciya-obscheniya-celi-v-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obschenii-2919316.html</w:t>
            </w:r>
          </w:p>
        </w:tc>
      </w:tr>
      <w:tr w:rsidR="00AF748C" w:rsidTr="0055280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18.04.2023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придумать ситуации общения, в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кото​рых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могут быть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употреблены предложенные этикетные слова;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дидактического текста с точки зрения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наличия/отсутствия необходимых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элементов речево​го этикета в описанных в тексте ситуациях общения;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оценивание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предложенных юмористиче​ских </w:t>
            </w:r>
            <w:r w:rsidRPr="00D53121">
              <w:rPr>
                <w:lang w:val="ru-RU"/>
              </w:rPr>
              <w:br/>
            </w: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стихотворений с точки зрения соблюдения героями стихотворений правил речевого этикета;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50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https://infourok.ru/prezentaciy a-po-russkomu-yaziku-na-temu-situaciya-obscheniya-celi-v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-obschenii-2919316.html</w:t>
            </w:r>
          </w:p>
        </w:tc>
      </w:tr>
      <w:tr w:rsidR="00AF748C" w:rsidTr="00552807">
        <w:trPr>
          <w:trHeight w:hRule="exact" w:val="34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Pr="00ED60FD" w:rsidRDefault="00ED60FD" w:rsidP="0055280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</w:tr>
      <w:tr w:rsidR="00AF748C" w:rsidTr="00552807">
        <w:trPr>
          <w:trHeight w:hRule="exact" w:val="494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Pr="00ED60FD" w:rsidRDefault="00ED60FD" w:rsidP="00552807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045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</w:tr>
      <w:tr w:rsidR="00AF748C" w:rsidTr="00552807">
        <w:trPr>
          <w:trHeight w:hRule="exact" w:val="328"/>
        </w:trPr>
        <w:tc>
          <w:tcPr>
            <w:tcW w:w="4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Pr="00D53121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F748C" w:rsidRPr="00ED60FD" w:rsidRDefault="00ED60FD" w:rsidP="00552807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6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/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 w:rsidSect="00E1531C">
          <w:pgSz w:w="16840" w:h="11900" w:orient="landscape"/>
          <w:pgMar w:top="988" w:right="666" w:bottom="284" w:left="640" w:header="720" w:footer="720" w:gutter="0"/>
          <w:cols w:space="720" w:equalWidth="0">
            <w:col w:w="15186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78" w:line="220" w:lineRule="exact"/>
      </w:pPr>
    </w:p>
    <w:p w:rsidR="00AF748C" w:rsidRDefault="00AF748C" w:rsidP="00AF748C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AF748C" w:rsidTr="00552807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AF748C" w:rsidTr="00F32229">
        <w:trPr>
          <w:trHeight w:hRule="exact" w:val="828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48C" w:rsidRDefault="00AF748C" w:rsidP="00552807"/>
        </w:tc>
        <w:tc>
          <w:tcPr>
            <w:tcW w:w="3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48C" w:rsidRDefault="00AF748C" w:rsidP="00552807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F748C" w:rsidRDefault="00AF748C" w:rsidP="00552807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48C" w:rsidRDefault="00AF748C" w:rsidP="00552807"/>
        </w:tc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748C" w:rsidRDefault="00AF748C" w:rsidP="00552807"/>
        </w:tc>
      </w:tr>
      <w:tr w:rsidR="00F32229" w:rsidTr="0055280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Пропись — первая учебная тетрадь. Рабочая строка. Верхняя и нижняя линии рабочей строки.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D53121" w:rsidRDefault="00F32229" w:rsidP="00552807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0E4F6A" w:rsidRDefault="00F32229" w:rsidP="00F32229">
            <w:pPr>
              <w:rPr>
                <w:rFonts w:eastAsia="Times New Roman"/>
                <w:lang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Рабочая строка. Верхняя и нижняя линии рабочей строки. </w:t>
            </w:r>
            <w:r w:rsidRPr="000E4F6A">
              <w:rPr>
                <w:rFonts w:eastAsia="Times New Roman"/>
                <w:lang w:eastAsia="ru-RU"/>
              </w:rPr>
              <w:t>Письмо овалов и полуовалов.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Рисование бордюров. Письмо длинных прямых наклонных линий.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Письмо наклонной длинной линии с закруглением внизу. Письмо короткой наклонной линии с закруглением внизу.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7F1B43" w:rsidRDefault="00F32229" w:rsidP="00552807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Письмо длинной наклонной линии с закруглением Письмо короткой наклонной линии с закруглением вверху.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2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0E4F6A" w:rsidRDefault="00F32229" w:rsidP="00F32229">
            <w:pPr>
              <w:rPr>
                <w:rFonts w:eastAsia="Times New Roman"/>
                <w:lang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Письмо овалов больших и маленьких, их чередование. </w:t>
            </w:r>
            <w:r w:rsidRPr="000E4F6A">
              <w:rPr>
                <w:rFonts w:eastAsia="Times New Roman"/>
                <w:lang w:eastAsia="ru-RU"/>
              </w:rPr>
              <w:t>Письмо коротких наклонных линий.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>
          <w:pgSz w:w="11900" w:h="16840"/>
          <w:pgMar w:top="298" w:right="650" w:bottom="9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F32229" w:rsidTr="0055280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Письмо коротких и длинных наклонных линий, их чередование. Письмо коротких и длинных наклонных линий с закруглением влево и вправо.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Письмо коротких наклонных линий с закруглением внизу, вверху влево и вправо с петлёй вверху и внизу.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Письмо наклонных линий с петлёй вверху и внизу. Письмо полуовалов, их чередование. Письмо овалов.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7F1B43" w:rsidRDefault="00F32229" w:rsidP="00552807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Строчная и заглавная буквы</w:t>
            </w:r>
            <w:proofErr w:type="gramStart"/>
            <w:r w:rsidRPr="00F32229">
              <w:rPr>
                <w:rFonts w:eastAsia="Times New Roman"/>
                <w:lang w:val="ru-RU" w:eastAsia="ru-RU"/>
              </w:rPr>
              <w:t xml:space="preserve">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А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, 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А, а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..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О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,о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О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,о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Строчная и заглавная буквыИ</w:t>
            </w:r>
            <w:proofErr w:type="gramStart"/>
            <w:r w:rsidRPr="00F32229">
              <w:rPr>
                <w:rFonts w:eastAsia="Times New Roman"/>
                <w:lang w:val="ru-RU" w:eastAsia="ru-RU"/>
              </w:rPr>
              <w:t>,и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И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,и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0E4F6A" w:rsidRDefault="00F32229" w:rsidP="00F32229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Строчная буква</w:t>
            </w:r>
            <w:r w:rsidRPr="000E4F6A"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b/>
                <w:i/>
                <w:lang w:eastAsia="ru-RU"/>
              </w:rPr>
              <w:t>ы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0E4F6A" w:rsidRDefault="00F32229" w:rsidP="00F32229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Строчная буква</w:t>
            </w:r>
            <w:r w:rsidRPr="000E4F6A"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b/>
                <w:i/>
                <w:lang w:eastAsia="ru-RU"/>
              </w:rPr>
              <w:t>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У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,у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У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,у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Н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,н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>
          <w:pgSz w:w="11900" w:h="16840"/>
          <w:pgMar w:top="284" w:right="650" w:bottom="48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F32229" w:rsidTr="0055280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Н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,н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С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,с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С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,с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К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,к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Строчная и заглавная буквы К</w:t>
            </w:r>
            <w:proofErr w:type="gramStart"/>
            <w:r w:rsidRPr="00F32229">
              <w:rPr>
                <w:rFonts w:eastAsia="Times New Roman"/>
                <w:lang w:val="ru-RU" w:eastAsia="ru-RU"/>
              </w:rPr>
              <w:t>,к</w:t>
            </w:r>
            <w:proofErr w:type="gramEnd"/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Строчная и заглавная буквы Т</w:t>
            </w:r>
            <w:proofErr w:type="gramStart"/>
            <w:r w:rsidRPr="00F32229">
              <w:rPr>
                <w:rFonts w:eastAsia="Times New Roman"/>
                <w:lang w:val="ru-RU" w:eastAsia="ru-RU"/>
              </w:rPr>
              <w:t>,т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Т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,т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0E4F6A" w:rsidRDefault="00F32229" w:rsidP="00F32229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Закрепление пройденных букв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 xml:space="preserve"> Л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,л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Л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,л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sz w:val="28"/>
                <w:szCs w:val="28"/>
                <w:lang w:val="ru-RU"/>
              </w:rPr>
              <w:t>Повторение и закрепление изученного материала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proofErr w:type="gramStart"/>
            <w:r w:rsidRPr="00F32229">
              <w:rPr>
                <w:lang w:val="ru-RU"/>
              </w:rPr>
              <w:t>б</w:t>
            </w:r>
            <w:r w:rsidRPr="00F32229">
              <w:rPr>
                <w:rFonts w:eastAsia="Times New Roman"/>
                <w:lang w:val="ru-RU" w:eastAsia="ru-RU"/>
              </w:rPr>
              <w:t>уквы</w:t>
            </w:r>
            <w:proofErr w:type="gramEnd"/>
            <w:r w:rsidRPr="00F32229">
              <w:rPr>
                <w:rFonts w:eastAsia="Times New Roman"/>
                <w:lang w:val="ru-RU" w:eastAsia="ru-RU"/>
              </w:rPr>
              <w:t xml:space="preserve">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Р,р.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proofErr w:type="gramStart"/>
            <w:r w:rsidRPr="00F32229">
              <w:rPr>
                <w:lang w:val="ru-RU"/>
              </w:rPr>
              <w:t>б</w:t>
            </w:r>
            <w:r w:rsidRPr="00F32229">
              <w:rPr>
                <w:rFonts w:eastAsia="Times New Roman"/>
                <w:lang w:val="ru-RU" w:eastAsia="ru-RU"/>
              </w:rPr>
              <w:t>уквы</w:t>
            </w:r>
            <w:proofErr w:type="gramEnd"/>
            <w:r w:rsidRPr="00F32229">
              <w:rPr>
                <w:rFonts w:eastAsia="Times New Roman"/>
                <w:lang w:val="ru-RU" w:eastAsia="ru-RU"/>
              </w:rPr>
              <w:t xml:space="preserve">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Р,р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В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,в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В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,в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  <w:r w:rsidRPr="00F32229">
              <w:rPr>
                <w:rFonts w:eastAsia="Times New Roman"/>
                <w:lang w:val="ru-RU" w:eastAsia="ru-RU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Е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,е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Строчная и заглавная буквы Е</w:t>
            </w:r>
            <w:proofErr w:type="gramStart"/>
            <w:r w:rsidRPr="00F32229">
              <w:rPr>
                <w:rFonts w:eastAsia="Times New Roman"/>
                <w:lang w:val="ru-RU" w:eastAsia="ru-RU"/>
              </w:rPr>
              <w:t>,е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sz w:val="28"/>
                <w:szCs w:val="28"/>
                <w:lang w:val="ru-RU"/>
              </w:rPr>
              <w:t>Повторение и закрепление изученного материала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>
          <w:pgSz w:w="11900" w:h="16840"/>
          <w:pgMar w:top="284" w:right="650" w:bottom="5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51"/>
        <w:gridCol w:w="627"/>
        <w:gridCol w:w="1620"/>
        <w:gridCol w:w="1668"/>
        <w:gridCol w:w="1236"/>
        <w:gridCol w:w="1574"/>
      </w:tblGrid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П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,п</w:t>
            </w:r>
            <w:proofErr w:type="gramEnd"/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П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,п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М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,м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  <w:r w:rsidRPr="00F32229">
              <w:rPr>
                <w:rFonts w:eastAsia="Times New Roman"/>
                <w:lang w:val="ru-RU" w:eastAsia="ru-RU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М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,м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E06812" w:rsidRDefault="00F32229" w:rsidP="00F32229">
            <w:pPr>
              <w:rPr>
                <w:rFonts w:eastAsia="Times New Roman"/>
                <w:lang w:eastAsia="ru-RU"/>
              </w:rPr>
            </w:pPr>
            <w:r w:rsidRPr="0081747F">
              <w:rPr>
                <w:sz w:val="28"/>
                <w:szCs w:val="28"/>
              </w:rPr>
              <w:t>Закрепление пройденного материала</w:t>
            </w:r>
          </w:p>
        </w:tc>
        <w:tc>
          <w:tcPr>
            <w:tcW w:w="62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З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,з</w:t>
            </w:r>
            <w:proofErr w:type="gramEnd"/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color w:val="FF0000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Строчная и заглавная буквыЗ</w:t>
            </w:r>
            <w:proofErr w:type="gramStart"/>
            <w:r w:rsidRPr="00F32229">
              <w:rPr>
                <w:rFonts w:eastAsia="Times New Roman"/>
                <w:lang w:val="ru-RU" w:eastAsia="ru-RU"/>
              </w:rPr>
              <w:t>,з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  <w:r w:rsidRPr="00F32229">
              <w:rPr>
                <w:rFonts w:eastAsia="Times New Roman"/>
                <w:lang w:val="ru-RU" w:eastAsia="ru-RU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color w:val="FF0000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Б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,б</w:t>
            </w:r>
            <w:proofErr w:type="gramEnd"/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color w:val="FF0000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Б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,б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  <w:r w:rsidRPr="00F32229">
              <w:rPr>
                <w:rFonts w:eastAsia="Times New Roman"/>
                <w:lang w:val="ru-RU" w:eastAsia="ru-RU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E06812" w:rsidRDefault="00F32229" w:rsidP="00F32229">
            <w:pPr>
              <w:rPr>
                <w:rFonts w:eastAsia="Times New Roman"/>
                <w:lang w:eastAsia="ru-RU"/>
              </w:rPr>
            </w:pPr>
            <w:r w:rsidRPr="0081747F">
              <w:rPr>
                <w:sz w:val="28"/>
                <w:szCs w:val="28"/>
              </w:rPr>
              <w:t>Закрепление пройденного материала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E06812" w:rsidRDefault="00F32229" w:rsidP="00F32229">
            <w:pPr>
              <w:rPr>
                <w:rFonts w:eastAsia="Times New Roman"/>
                <w:lang w:eastAsia="ru-RU"/>
              </w:rPr>
            </w:pPr>
            <w:r w:rsidRPr="00E06812">
              <w:rPr>
                <w:rFonts w:eastAsia="Times New Roman"/>
                <w:lang w:eastAsia="ru-RU"/>
              </w:rPr>
              <w:t>Правописание буквосочетаний</w:t>
            </w:r>
            <w:r>
              <w:rPr>
                <w:rFonts w:eastAsia="Times New Roman"/>
                <w:lang w:eastAsia="ru-RU"/>
              </w:rPr>
              <w:t xml:space="preserve"> Д,д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Д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,д</w:t>
            </w:r>
            <w:proofErr w:type="gramEnd"/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F32229" w:rsidTr="0055280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Я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,я</w:t>
            </w:r>
            <w:proofErr w:type="gramEnd"/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Я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,я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E06812" w:rsidRDefault="00F32229" w:rsidP="00F32229">
            <w:pPr>
              <w:rPr>
                <w:rFonts w:eastAsia="Times New Roman"/>
                <w:lang w:eastAsia="ru-RU"/>
              </w:rPr>
            </w:pPr>
            <w:r w:rsidRPr="0081747F">
              <w:rPr>
                <w:sz w:val="28"/>
                <w:szCs w:val="28"/>
              </w:rPr>
              <w:t>Закрепление пройденного материала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Г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,г</w:t>
            </w:r>
            <w:proofErr w:type="gramEnd"/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Письмо слогов и слов с буквами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Г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,г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  <w:r w:rsidRPr="00F32229">
              <w:rPr>
                <w:rFonts w:eastAsia="Times New Roman"/>
                <w:lang w:val="ru-RU" w:eastAsia="ru-RU"/>
              </w:rPr>
              <w:t xml:space="preserve"> </w:t>
            </w:r>
          </w:p>
          <w:p w:rsidR="00F32229" w:rsidRPr="00C71E4C" w:rsidRDefault="00F32229" w:rsidP="00F32229">
            <w:pPr>
              <w:rPr>
                <w:rFonts w:eastAsia="Times New Roman"/>
                <w:lang w:eastAsia="ru-RU"/>
              </w:rPr>
            </w:pPr>
            <w:r w:rsidRPr="00C71E4C">
              <w:rPr>
                <w:rFonts w:eastAsia="Times New Roman"/>
                <w:lang w:eastAsia="ru-RU"/>
              </w:rPr>
              <w:t>Запись предложений, оформление границ.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color w:val="FF0000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Строчная и заглавная буквы Ч</w:t>
            </w:r>
            <w:proofErr w:type="gramStart"/>
            <w:r w:rsidRPr="00F32229">
              <w:rPr>
                <w:rFonts w:eastAsia="Times New Roman"/>
                <w:lang w:val="ru-RU" w:eastAsia="ru-RU"/>
              </w:rPr>
              <w:t>,ч</w:t>
            </w:r>
            <w:proofErr w:type="gramEnd"/>
            <w:r w:rsidRPr="00F32229">
              <w:rPr>
                <w:rFonts w:eastAsia="Times New Roman"/>
                <w:lang w:val="ru-RU" w:eastAsia="ru-RU"/>
              </w:rPr>
              <w:t>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Ч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,ч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C71E4C" w:rsidRDefault="00F32229" w:rsidP="00F32229">
            <w:pPr>
              <w:rPr>
                <w:rFonts w:eastAsia="Times New Roman"/>
                <w:lang w:eastAsia="ru-RU"/>
              </w:rPr>
            </w:pPr>
            <w:r w:rsidRPr="0081747F">
              <w:rPr>
                <w:sz w:val="28"/>
                <w:szCs w:val="28"/>
              </w:rPr>
              <w:t xml:space="preserve">Буква </w:t>
            </w:r>
            <w:r w:rsidRPr="0081747F">
              <w:rPr>
                <w:b/>
                <w:bCs/>
                <w:i/>
                <w:iCs/>
                <w:sz w:val="28"/>
                <w:szCs w:val="28"/>
              </w:rPr>
              <w:t>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C71E4C" w:rsidRDefault="00F32229" w:rsidP="00F32229">
            <w:pPr>
              <w:rPr>
                <w:rFonts w:eastAsia="Times New Roman"/>
                <w:lang w:eastAsia="ru-RU"/>
              </w:rPr>
            </w:pPr>
            <w:r w:rsidRPr="0081747F">
              <w:rPr>
                <w:sz w:val="28"/>
                <w:szCs w:val="28"/>
              </w:rPr>
              <w:t xml:space="preserve">Буква </w:t>
            </w:r>
            <w:r w:rsidRPr="0081747F">
              <w:rPr>
                <w:b/>
                <w:bCs/>
                <w:i/>
                <w:iCs/>
                <w:sz w:val="28"/>
                <w:szCs w:val="28"/>
              </w:rPr>
              <w:t>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C71E4C" w:rsidRDefault="00F32229" w:rsidP="00F32229">
            <w:pPr>
              <w:rPr>
                <w:rFonts w:eastAsia="Times New Roman"/>
                <w:lang w:eastAsia="ru-RU"/>
              </w:rPr>
            </w:pPr>
            <w:r w:rsidRPr="0081747F">
              <w:rPr>
                <w:sz w:val="28"/>
                <w:szCs w:val="28"/>
              </w:rPr>
              <w:t xml:space="preserve">Буква </w:t>
            </w:r>
            <w:r w:rsidRPr="0081747F">
              <w:rPr>
                <w:b/>
                <w:bCs/>
                <w:i/>
                <w:iCs/>
                <w:sz w:val="28"/>
                <w:szCs w:val="28"/>
              </w:rPr>
              <w:t>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color w:val="FF0000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Ш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,ш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Ш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,ш</w:t>
            </w:r>
            <w:proofErr w:type="gramEnd"/>
            <w:r w:rsidRPr="00F32229">
              <w:rPr>
                <w:rFonts w:eastAsia="Times New Roman"/>
                <w:lang w:val="ru-RU" w:eastAsia="ru-RU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b/>
                <w:i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Ж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,ж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Ж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,ж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Строчная и заглавная буквы Ё</w:t>
            </w:r>
            <w:proofErr w:type="gramStart"/>
            <w:r w:rsidRPr="00F32229">
              <w:rPr>
                <w:rFonts w:eastAsia="Times New Roman"/>
                <w:lang w:val="ru-RU" w:eastAsia="ru-RU"/>
              </w:rPr>
              <w:t>,ё</w:t>
            </w:r>
            <w:proofErr w:type="gramEnd"/>
            <w:r w:rsidRPr="00F32229">
              <w:rPr>
                <w:rFonts w:eastAsia="Times New Roman"/>
                <w:lang w:val="ru-RU" w:eastAsia="ru-RU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Ё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,ё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b/>
                <w:i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Й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,й</w:t>
            </w:r>
            <w:proofErr w:type="gramEnd"/>
          </w:p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Правописание имён собственных (имена людей).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b/>
                <w:i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Й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,й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Х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,х</w:t>
            </w:r>
            <w:proofErr w:type="gramEnd"/>
            <w:r w:rsidRPr="00F32229">
              <w:rPr>
                <w:rFonts w:eastAsia="Times New Roman"/>
                <w:lang w:val="ru-RU" w:eastAsia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Х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,х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lang w:val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Ю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,ю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lang w:val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Ю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,ю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lang w:val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 xml:space="preserve"> Ц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,ц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F32229" w:rsidTr="0055280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lang w:val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Ц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,ц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D53121" w:rsidRDefault="00F32229" w:rsidP="00552807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F748C" w:rsidRPr="00F32229" w:rsidRDefault="00AF748C" w:rsidP="00AF748C">
      <w:pPr>
        <w:autoSpaceDE w:val="0"/>
        <w:autoSpaceDN w:val="0"/>
        <w:spacing w:after="0" w:line="14" w:lineRule="exact"/>
        <w:rPr>
          <w:lang w:val="ru-RU"/>
        </w:rPr>
      </w:pPr>
    </w:p>
    <w:p w:rsidR="00AF748C" w:rsidRPr="00F32229" w:rsidRDefault="00AF748C" w:rsidP="00AF748C">
      <w:pPr>
        <w:rPr>
          <w:lang w:val="ru-RU"/>
        </w:rPr>
        <w:sectPr w:rsidR="00AF748C" w:rsidRPr="00F32229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F748C" w:rsidRPr="00F32229" w:rsidRDefault="00AF748C" w:rsidP="00AF748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F32229" w:rsidTr="0055280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lang w:val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Э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,э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lang w:val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Э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,э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lang w:val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Щ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,щ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lang w:val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Щ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,щ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lang w:val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Ф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,ф</w:t>
            </w:r>
            <w:proofErr w:type="gramEnd"/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lang w:val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Строчная и заглавная буквы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>Ф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,ф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lang w:val="ru-RU"/>
              </w:rPr>
            </w:pPr>
            <w:r w:rsidRPr="00F32229">
              <w:rPr>
                <w:sz w:val="28"/>
                <w:szCs w:val="28"/>
                <w:lang w:val="ru-RU"/>
              </w:rPr>
              <w:t xml:space="preserve">Мягкий и твердый разделительные знаки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lang w:val="ru-RU"/>
              </w:rPr>
            </w:pPr>
            <w:r w:rsidRPr="00F32229">
              <w:rPr>
                <w:sz w:val="28"/>
                <w:szCs w:val="28"/>
                <w:lang w:val="ru-RU"/>
              </w:rPr>
              <w:t xml:space="preserve">Мягкий и твердый разделительные знаки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Письмо слов с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 xml:space="preserve">жи-ши, 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ча-ща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, чу-щу, чк, чн, щн.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 xml:space="preserve">Письмо слов с </w:t>
            </w:r>
            <w:r w:rsidRPr="00F32229">
              <w:rPr>
                <w:rFonts w:eastAsia="Times New Roman"/>
                <w:b/>
                <w:i/>
                <w:lang w:val="ru-RU" w:eastAsia="ru-RU"/>
              </w:rPr>
              <w:t xml:space="preserve">жи-ши, </w:t>
            </w:r>
            <w:proofErr w:type="gramStart"/>
            <w:r w:rsidRPr="00F32229">
              <w:rPr>
                <w:rFonts w:eastAsia="Times New Roman"/>
                <w:b/>
                <w:i/>
                <w:lang w:val="ru-RU" w:eastAsia="ru-RU"/>
              </w:rPr>
              <w:t>ча-ща</w:t>
            </w:r>
            <w:proofErr w:type="gramEnd"/>
            <w:r w:rsidRPr="00F32229">
              <w:rPr>
                <w:rFonts w:eastAsia="Times New Roman"/>
                <w:b/>
                <w:i/>
                <w:lang w:val="ru-RU" w:eastAsia="ru-RU"/>
              </w:rPr>
              <w:t>, чу-щу, чк, чн, щн.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0E4F6A" w:rsidRDefault="00F32229" w:rsidP="00F32229">
            <w:pPr>
              <w:rPr>
                <w:rFonts w:eastAsia="Times New Roman"/>
                <w:lang w:eastAsia="ru-RU"/>
              </w:rPr>
            </w:pPr>
            <w:r w:rsidRPr="000E4F6A">
              <w:rPr>
                <w:rFonts w:eastAsia="Times New Roman"/>
                <w:lang w:eastAsia="ru-RU"/>
              </w:rPr>
              <w:t>Заглавная буква в словах.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0E4F6A" w:rsidRDefault="00F32229" w:rsidP="00F32229">
            <w:pPr>
              <w:rPr>
                <w:rFonts w:eastAsia="Times New Roman"/>
                <w:lang w:eastAsia="ru-RU"/>
              </w:rPr>
            </w:pPr>
            <w:r w:rsidRPr="000E4F6A">
              <w:rPr>
                <w:rFonts w:eastAsia="Times New Roman"/>
                <w:lang w:eastAsia="ru-RU"/>
              </w:rPr>
              <w:t>Слого-звуковой анализ слов.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F32229" w:rsidTr="0055280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Словарный диктант. Деление слов на слоги.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0E4F6A" w:rsidRDefault="00F32229" w:rsidP="00F32229">
            <w:pPr>
              <w:rPr>
                <w:rFonts w:eastAsia="Times New Roman"/>
                <w:lang w:eastAsia="ru-RU"/>
              </w:rPr>
            </w:pPr>
            <w:r w:rsidRPr="000E4F6A">
              <w:rPr>
                <w:rFonts w:eastAsia="Times New Roman"/>
                <w:lang w:eastAsia="ru-RU"/>
              </w:rPr>
              <w:t>Основа предложения.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0E4F6A" w:rsidRDefault="00F32229" w:rsidP="00F32229">
            <w:pPr>
              <w:rPr>
                <w:rFonts w:eastAsia="Times New Roman"/>
                <w:lang w:eastAsia="ru-RU"/>
              </w:rPr>
            </w:pPr>
            <w:r w:rsidRPr="000E4F6A">
              <w:rPr>
                <w:rFonts w:eastAsia="Times New Roman"/>
                <w:lang w:eastAsia="ru-RU"/>
              </w:rPr>
              <w:t>Алфавитный порядок слов.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Контрольное списывание. (Проверка умения списывать с текста)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7435D6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F32229" w:rsidRDefault="00F32229" w:rsidP="00F32229">
            <w:pPr>
              <w:rPr>
                <w:rFonts w:eastAsia="Times New Roman"/>
                <w:lang w:val="ru-RU" w:eastAsia="ru-RU"/>
              </w:rPr>
            </w:pPr>
            <w:r w:rsidRPr="00F32229">
              <w:rPr>
                <w:rFonts w:eastAsia="Times New Roman"/>
                <w:lang w:val="ru-RU" w:eastAsia="ru-RU"/>
              </w:rPr>
              <w:t>Анализ контрольного списывания. Работа над ошибками.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0E4F6A" w:rsidRDefault="00F32229" w:rsidP="00F32229">
            <w:pPr>
              <w:rPr>
                <w:rFonts w:eastAsia="Times New Roman"/>
                <w:lang w:eastAsia="ru-RU"/>
              </w:rPr>
            </w:pPr>
            <w:r w:rsidRPr="000E4F6A">
              <w:rPr>
                <w:rFonts w:eastAsia="Times New Roman"/>
                <w:lang w:eastAsia="ru-RU"/>
              </w:rPr>
              <w:t>Обобщение пройденного.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D53121" w:rsidRDefault="00F32229" w:rsidP="00F32229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Наша речь. Её значение в </w:t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жизни людей. Язык и речь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0B5229" w:rsidRDefault="00F32229" w:rsidP="00F32229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0B522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Язык и речь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.У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стная и письменная речь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D53121" w:rsidRDefault="00F32229" w:rsidP="00F32229">
            <w:pPr>
              <w:autoSpaceDE w:val="0"/>
              <w:autoSpaceDN w:val="0"/>
              <w:spacing w:before="98" w:after="0" w:line="278" w:lineRule="auto"/>
              <w:ind w:left="156" w:right="288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 и предложение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D53121" w:rsidRDefault="00F32229" w:rsidP="00F32229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Предложение как группа слов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выражающая законченную мысль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D53121" w:rsidRDefault="00F32229" w:rsidP="00F32229">
            <w:pPr>
              <w:autoSpaceDE w:val="0"/>
              <w:autoSpaceDN w:val="0"/>
              <w:spacing w:before="98" w:after="0" w:line="271" w:lineRule="auto"/>
              <w:ind w:right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Диалог.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D53121" w:rsidRDefault="00F32229" w:rsidP="00F32229">
            <w:pPr>
              <w:autoSpaceDE w:val="0"/>
              <w:autoSpaceDN w:val="0"/>
              <w:spacing w:before="98" w:after="0"/>
              <w:ind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Слово как единиц языка и </w:t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D53121" w:rsidRDefault="00F32229" w:rsidP="00F32229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–н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азвания предметов,признаков и действий предметов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D53121" w:rsidRDefault="00F32229" w:rsidP="00F32229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r w:rsidRPr="00D53121">
              <w:rPr>
                <w:lang w:val="ru-RU"/>
              </w:rPr>
              <w:tab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вопросы "кто?", "что?"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D53121" w:rsidRDefault="00F32229" w:rsidP="00F32229">
            <w:pPr>
              <w:autoSpaceDE w:val="0"/>
              <w:autoSpaceDN w:val="0"/>
              <w:spacing w:before="98" w:after="0" w:line="274" w:lineRule="auto"/>
              <w:ind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Однозначные и многозначные слова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0B5229" w:rsidRDefault="00F32229" w:rsidP="00F32229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Слог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D53121" w:rsidRDefault="00F32229" w:rsidP="00F32229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Слово и слог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F32229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D53121" w:rsidRDefault="00F32229" w:rsidP="00F32229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Перенос слов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F32229" w:rsidTr="0055280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Pr="00D53121" w:rsidRDefault="00F32229" w:rsidP="00F32229">
            <w:pPr>
              <w:autoSpaceDE w:val="0"/>
              <w:autoSpaceDN w:val="0"/>
              <w:spacing w:before="98" w:after="0" w:line="271" w:lineRule="auto"/>
              <w:ind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переноса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2229" w:rsidRDefault="00F32229" w:rsidP="0055280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Ударение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98" w:after="0" w:line="271" w:lineRule="auto"/>
              <w:ind w:left="576" w:right="144" w:hanging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и буквы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Звуки и буквы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ED60FD" w:rsidTr="0055280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317EA5" w:rsidRDefault="00ED60FD" w:rsidP="00552807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317EA5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>
          <w:pgSz w:w="11900" w:h="16840"/>
          <w:pgMar w:top="284" w:right="650" w:bottom="5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ED60FD" w:rsidTr="0055280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70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Русский алфавит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A461A4">
        <w:trPr>
          <w:trHeight w:hRule="exact" w:val="110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tabs>
                <w:tab w:val="left" w:pos="2145"/>
              </w:tabs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Гласные буквы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ab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70" w:after="0" w:line="262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Буквы е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,ё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,я,ю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98" w:after="0" w:line="271" w:lineRule="auto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Слова с буквой  э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793189" w:rsidRDefault="00ED60FD" w:rsidP="00CC51C6">
            <w:pPr>
              <w:autoSpaceDE w:val="0"/>
              <w:autoSpaceDN w:val="0"/>
              <w:spacing w:before="98" w:after="0" w:line="271" w:lineRule="auto"/>
              <w:ind w:right="115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Ударные и безударные гласные звуки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793189" w:rsidRDefault="00ED60FD" w:rsidP="00CC51C6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Ударные и безударные гласные звуки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793189" w:rsidRDefault="00ED60FD" w:rsidP="00CC51C6">
            <w:pPr>
              <w:autoSpaceDE w:val="0"/>
              <w:autoSpaceDN w:val="0"/>
              <w:spacing w:before="100" w:after="0"/>
              <w:ind w:right="57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Написание непроверяемой буквы безударного гласного звука в словах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100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793189" w:rsidRDefault="00ED60FD" w:rsidP="00CC51C6">
            <w:pPr>
              <w:autoSpaceDE w:val="0"/>
              <w:autoSpaceDN w:val="0"/>
              <w:spacing w:before="98" w:after="0"/>
              <w:ind w:left="156" w:right="144" w:hanging="1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огласные звуки и буквы</w:t>
            </w:r>
            <w:r w:rsidRPr="0079318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98" w:after="0" w:line="271" w:lineRule="auto"/>
              <w:ind w:left="156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Удвоенные согласные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793189" w:rsidRDefault="00ED60FD" w:rsidP="00CC51C6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Слова с буквой й и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ED60FD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Твердые и мягкие согласные звуки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Парные и непарные по твердости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–м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ягкости согл.зв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98" w:after="0"/>
              <w:ind w:left="156" w:right="144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Парные и непарные по твердости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–м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ягкости согл.зв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98" w:after="0"/>
              <w:ind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Мягкий знак как показатель мягкости согл.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>
          <w:pgSz w:w="11900" w:h="16840"/>
          <w:pgMar w:top="284" w:right="650" w:bottom="6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tbl>
      <w:tblPr>
        <w:tblW w:w="0" w:type="auto"/>
        <w:tblInd w:w="-137" w:type="dxa"/>
        <w:tblLayout w:type="fixed"/>
        <w:tblLook w:val="04A0" w:firstRow="1" w:lastRow="0" w:firstColumn="1" w:lastColumn="0" w:noHBand="0" w:noVBand="1"/>
      </w:tblPr>
      <w:tblGrid>
        <w:gridCol w:w="568"/>
        <w:gridCol w:w="3295"/>
        <w:gridCol w:w="734"/>
        <w:gridCol w:w="1620"/>
        <w:gridCol w:w="1668"/>
        <w:gridCol w:w="1236"/>
        <w:gridCol w:w="1574"/>
      </w:tblGrid>
      <w:tr w:rsidR="00ED60FD" w:rsidTr="00552807">
        <w:trPr>
          <w:trHeight w:hRule="exact" w:val="11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98" w:after="0" w:line="271" w:lineRule="auto"/>
              <w:ind w:right="288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Глухие и звонкие согласные звуки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82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125. 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Перенос слов с парными по глухост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и-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звонкости согл.зв.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11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98" w:after="0" w:line="271" w:lineRule="auto"/>
              <w:ind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правописание парных согласных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8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127. 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98" w:after="0" w:line="271" w:lineRule="auto"/>
              <w:ind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Шипящие согласные звуки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82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128. 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98" w:after="0"/>
              <w:ind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Буквосочетания чк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,ч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82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129.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100" w:after="0" w:line="271" w:lineRule="auto"/>
              <w:ind w:left="156" w:hanging="156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Буквосочетания жи-ши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,ч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а-ща,чу-щу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82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130.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98" w:after="0"/>
              <w:rPr>
                <w:lang w:val="ru-RU"/>
              </w:rPr>
            </w:pPr>
            <w:r>
              <w:rPr>
                <w:lang w:val="ru-RU"/>
              </w:rPr>
              <w:t>Итоговый диктант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ED60FD" w:rsidRDefault="00ED60FD" w:rsidP="00ED60F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диктант</w:t>
            </w:r>
          </w:p>
        </w:tc>
      </w:tr>
      <w:tr w:rsidR="00ED60FD" w:rsidTr="00552807">
        <w:trPr>
          <w:trHeight w:hRule="exact" w:val="11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131.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98" w:after="0" w:line="271" w:lineRule="auto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Заглавная буква в словах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11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132.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CC51C6">
            <w:pPr>
              <w:autoSpaceDE w:val="0"/>
              <w:autoSpaceDN w:val="0"/>
              <w:spacing w:before="100" w:after="0"/>
              <w:ind w:left="156" w:hanging="156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ED60FD" w:rsidTr="00552807">
        <w:trPr>
          <w:trHeight w:hRule="exact" w:val="11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Pr="00D53121" w:rsidRDefault="00ED60FD" w:rsidP="00CC51C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3D0B93" w:rsidP="00CC51C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CC51C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D60FD" w:rsidRDefault="00ED60FD" w:rsidP="00552807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</w:tr>
    </w:tbl>
    <w:p w:rsidR="00AF748C" w:rsidRDefault="00AF748C" w:rsidP="00AF748C">
      <w:pPr>
        <w:autoSpaceDE w:val="0"/>
        <w:autoSpaceDN w:val="0"/>
        <w:spacing w:after="66" w:line="220" w:lineRule="exact"/>
      </w:pPr>
    </w:p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>
          <w:pgSz w:w="11900" w:h="16840"/>
          <w:pgMar w:top="284" w:right="650" w:bottom="3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66" w:line="220" w:lineRule="exact"/>
      </w:pPr>
    </w:p>
    <w:p w:rsidR="00AF748C" w:rsidRDefault="00AF748C" w:rsidP="00AF748C">
      <w:pPr>
        <w:autoSpaceDE w:val="0"/>
        <w:autoSpaceDN w:val="0"/>
        <w:spacing w:after="0" w:line="14" w:lineRule="exact"/>
      </w:pPr>
    </w:p>
    <w:p w:rsidR="00AF748C" w:rsidRDefault="00AF748C" w:rsidP="00AF748C">
      <w:pPr>
        <w:sectPr w:rsidR="00AF748C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F748C" w:rsidRDefault="00AF748C" w:rsidP="00AF748C">
      <w:pPr>
        <w:autoSpaceDE w:val="0"/>
        <w:autoSpaceDN w:val="0"/>
        <w:spacing w:after="78" w:line="220" w:lineRule="exact"/>
      </w:pPr>
    </w:p>
    <w:p w:rsidR="00AF748C" w:rsidRPr="00AF748C" w:rsidRDefault="00AF748C" w:rsidP="00AF748C">
      <w:pPr>
        <w:autoSpaceDE w:val="0"/>
        <w:autoSpaceDN w:val="0"/>
        <w:spacing w:after="0" w:line="230" w:lineRule="auto"/>
        <w:rPr>
          <w:lang w:val="ru-RU"/>
        </w:rPr>
      </w:pPr>
      <w:r w:rsidRPr="00AF74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AF748C" w:rsidRPr="00AF748C" w:rsidRDefault="00AF748C" w:rsidP="00AF748C">
      <w:pPr>
        <w:autoSpaceDE w:val="0"/>
        <w:autoSpaceDN w:val="0"/>
        <w:spacing w:before="346" w:after="0" w:line="230" w:lineRule="auto"/>
        <w:rPr>
          <w:lang w:val="ru-RU"/>
        </w:rPr>
      </w:pPr>
      <w:r w:rsidRPr="00AF748C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AF748C" w:rsidRPr="00D53121" w:rsidRDefault="00AF748C" w:rsidP="00AF748C">
      <w:pPr>
        <w:autoSpaceDE w:val="0"/>
        <w:autoSpaceDN w:val="0"/>
        <w:spacing w:before="166" w:after="0" w:line="286" w:lineRule="auto"/>
        <w:ind w:right="2160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1.Канакина В.П.;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Горецкий В.Г. Русский язык. Учебник. 1 класс. /М.: Просвещение;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2011 г.;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2.Канакина В.П.;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Горецкий В.Г. Русский язык. Методическое пособие. 1 класс./ М.: Просвещение; 2011 г.;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3.Канакина В.П. Русский язык. Рабочая тетрадь. 1 класс. / М.: Просвещение; 2011 г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.; </w:t>
      </w:r>
      <w:r w:rsidRPr="00D53121">
        <w:rPr>
          <w:lang w:val="ru-RU"/>
        </w:rPr>
        <w:br/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D53121">
        <w:rPr>
          <w:lang w:val="ru-RU"/>
        </w:rPr>
        <w:br/>
      </w:r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AF748C" w:rsidRPr="00D53121" w:rsidRDefault="00AF748C" w:rsidP="00AF748C">
      <w:pPr>
        <w:autoSpaceDE w:val="0"/>
        <w:autoSpaceDN w:val="0"/>
        <w:spacing w:before="26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AF748C" w:rsidRPr="00D53121" w:rsidRDefault="00AF748C" w:rsidP="00AF748C">
      <w:pPr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1.Канакина В.П., Горецкий В.Г. Русский язык. Рабочие программы. 1-4 классы. / М.: Просвещение, 2011 г.</w:t>
      </w:r>
    </w:p>
    <w:p w:rsidR="00AF748C" w:rsidRPr="00D53121" w:rsidRDefault="00AF748C" w:rsidP="00AF748C">
      <w:pPr>
        <w:autoSpaceDE w:val="0"/>
        <w:autoSpaceDN w:val="0"/>
        <w:spacing w:before="70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2.Канакина В.П. Русский язык. Тестовые задания. 1 класс. / М.: Просвещение, 2011 г.</w:t>
      </w:r>
    </w:p>
    <w:p w:rsidR="00AF748C" w:rsidRPr="00D53121" w:rsidRDefault="00AF748C" w:rsidP="00AF748C">
      <w:pPr>
        <w:autoSpaceDE w:val="0"/>
        <w:autoSpaceDN w:val="0"/>
        <w:spacing w:before="70" w:after="0" w:line="262" w:lineRule="auto"/>
        <w:rPr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3.Ковригина Т.В. Русский язык: обучение грамоте (обучение письму), технологические карты, 1 класс / Издательство «Учитель»2013 год</w:t>
      </w:r>
    </w:p>
    <w:p w:rsidR="00AF748C" w:rsidRPr="00D53121" w:rsidRDefault="00AF748C" w:rsidP="00AF748C">
      <w:pPr>
        <w:autoSpaceDE w:val="0"/>
        <w:autoSpaceDN w:val="0"/>
        <w:spacing w:before="26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AF748C" w:rsidRPr="00D53121" w:rsidRDefault="00AF748C" w:rsidP="00AF748C">
      <w:pPr>
        <w:autoSpaceDE w:val="0"/>
        <w:autoSpaceDN w:val="0"/>
        <w:spacing w:before="166" w:after="0" w:line="271" w:lineRule="auto"/>
        <w:ind w:right="460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infourok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prezentaciya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po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russkomu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yaziku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na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temu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situaciya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obscheniya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celi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 w:rsidRPr="00D5312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obschenii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-2919316.</w:t>
      </w:r>
      <w:r>
        <w:rPr>
          <w:rFonts w:ascii="Times New Roman" w:eastAsia="Times New Roman" w:hAnsi="Times New Roman"/>
          <w:color w:val="000000"/>
          <w:sz w:val="24"/>
        </w:rPr>
        <w:t>html</w:t>
      </w:r>
    </w:p>
    <w:p w:rsidR="00AF748C" w:rsidRPr="00D53121" w:rsidRDefault="00AF748C" w:rsidP="00AF748C">
      <w:pPr>
        <w:autoSpaceDE w:val="0"/>
        <w:autoSpaceDN w:val="0"/>
        <w:spacing w:before="406" w:after="0" w:line="262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nsportal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nachalnaya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shkola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russkii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yazyk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/2022/02/08/</w:t>
      </w:r>
      <w:r>
        <w:rPr>
          <w:rFonts w:ascii="Times New Roman" w:eastAsia="Times New Roman" w:hAnsi="Times New Roman"/>
          <w:color w:val="000000"/>
          <w:sz w:val="24"/>
        </w:rPr>
        <w:t>prezentatsiya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po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russkomu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yazyku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po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teme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zaglavnaya</w:t>
      </w: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bukva</w:t>
      </w:r>
    </w:p>
    <w:p w:rsidR="00AF748C" w:rsidRPr="00D53121" w:rsidRDefault="00AF748C" w:rsidP="00AF748C">
      <w:pPr>
        <w:rPr>
          <w:lang w:val="ru-RU"/>
        </w:rPr>
        <w:sectPr w:rsidR="00AF748C" w:rsidRPr="00D5312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F748C" w:rsidRPr="00D53121" w:rsidRDefault="00AF748C" w:rsidP="00AF748C">
      <w:pPr>
        <w:autoSpaceDE w:val="0"/>
        <w:autoSpaceDN w:val="0"/>
        <w:spacing w:after="78" w:line="220" w:lineRule="exact"/>
        <w:rPr>
          <w:lang w:val="ru-RU"/>
        </w:rPr>
      </w:pPr>
    </w:p>
    <w:p w:rsidR="00AF748C" w:rsidRPr="00D53121" w:rsidRDefault="00AF748C" w:rsidP="00AF748C">
      <w:pPr>
        <w:autoSpaceDE w:val="0"/>
        <w:autoSpaceDN w:val="0"/>
        <w:spacing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AF748C" w:rsidRPr="00D53121" w:rsidRDefault="00AF748C" w:rsidP="00AF748C">
      <w:pPr>
        <w:autoSpaceDE w:val="0"/>
        <w:autoSpaceDN w:val="0"/>
        <w:spacing w:before="346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AF748C" w:rsidRDefault="00AF748C" w:rsidP="00AF748C">
      <w:pPr>
        <w:autoSpaceDE w:val="0"/>
        <w:autoSpaceDN w:val="0"/>
        <w:spacing w:before="166" w:after="0" w:line="271" w:lineRule="auto"/>
        <w:ind w:right="8928"/>
        <w:rPr>
          <w:rFonts w:ascii="Times New Roman" w:eastAsia="Times New Roman" w:hAnsi="Times New Roman"/>
          <w:color w:val="000000"/>
          <w:sz w:val="24"/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Классная доска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D53121">
        <w:rPr>
          <w:lang w:val="ru-RU"/>
        </w:rPr>
        <w:br/>
      </w:r>
      <w:proofErr w:type="gramStart"/>
      <w:r w:rsidR="005C7446">
        <w:rPr>
          <w:rFonts w:ascii="Times New Roman" w:eastAsia="Times New Roman" w:hAnsi="Times New Roman"/>
          <w:color w:val="000000"/>
          <w:sz w:val="24"/>
          <w:lang w:val="ru-RU"/>
        </w:rPr>
        <w:t>т</w:t>
      </w:r>
      <w:proofErr w:type="gramEnd"/>
      <w:r w:rsidR="005C7446">
        <w:rPr>
          <w:rFonts w:ascii="Times New Roman" w:eastAsia="Times New Roman" w:hAnsi="Times New Roman"/>
          <w:color w:val="000000"/>
          <w:sz w:val="24"/>
          <w:lang w:val="ru-RU"/>
        </w:rPr>
        <w:t>елевизор</w:t>
      </w:r>
    </w:p>
    <w:p w:rsidR="005C7446" w:rsidRPr="00D53121" w:rsidRDefault="005C7446" w:rsidP="00AF748C">
      <w:pPr>
        <w:autoSpaceDE w:val="0"/>
        <w:autoSpaceDN w:val="0"/>
        <w:spacing w:before="166" w:after="0" w:line="271" w:lineRule="auto"/>
        <w:ind w:right="892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компьютер</w:t>
      </w:r>
    </w:p>
    <w:p w:rsidR="00AF748C" w:rsidRPr="00D53121" w:rsidRDefault="00AF748C" w:rsidP="00AF748C">
      <w:pPr>
        <w:autoSpaceDE w:val="0"/>
        <w:autoSpaceDN w:val="0"/>
        <w:spacing w:before="262" w:after="0" w:line="230" w:lineRule="auto"/>
        <w:rPr>
          <w:lang w:val="ru-RU"/>
        </w:rPr>
      </w:pPr>
      <w:r w:rsidRPr="00D53121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5C7446" w:rsidRDefault="005C7446" w:rsidP="005C7446">
      <w:pPr>
        <w:autoSpaceDE w:val="0"/>
        <w:autoSpaceDN w:val="0"/>
        <w:spacing w:before="166" w:after="0" w:line="271" w:lineRule="auto"/>
        <w:ind w:right="8928"/>
        <w:rPr>
          <w:rFonts w:ascii="Times New Roman" w:eastAsia="Times New Roman" w:hAnsi="Times New Roman"/>
          <w:color w:val="000000"/>
          <w:sz w:val="24"/>
          <w:lang w:val="ru-RU"/>
        </w:rPr>
      </w:pPr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Классная доска</w:t>
      </w:r>
      <w:proofErr w:type="gramStart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  <w:r w:rsidRPr="00D531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D53121">
        <w:rPr>
          <w:lang w:val="ru-RU"/>
        </w:rPr>
        <w:br/>
      </w:r>
      <w:proofErr w:type="gramStart"/>
      <w:r>
        <w:rPr>
          <w:rFonts w:ascii="Times New Roman" w:eastAsia="Times New Roman" w:hAnsi="Times New Roman"/>
          <w:color w:val="000000"/>
          <w:sz w:val="24"/>
          <w:lang w:val="ru-RU"/>
        </w:rPr>
        <w:t>т</w:t>
      </w:r>
      <w:proofErr w:type="gramEnd"/>
      <w:r>
        <w:rPr>
          <w:rFonts w:ascii="Times New Roman" w:eastAsia="Times New Roman" w:hAnsi="Times New Roman"/>
          <w:color w:val="000000"/>
          <w:sz w:val="24"/>
          <w:lang w:val="ru-RU"/>
        </w:rPr>
        <w:t>елевизор</w:t>
      </w:r>
    </w:p>
    <w:p w:rsidR="005C7446" w:rsidRPr="00D53121" w:rsidRDefault="005C7446" w:rsidP="005C7446">
      <w:pPr>
        <w:autoSpaceDE w:val="0"/>
        <w:autoSpaceDN w:val="0"/>
        <w:spacing w:before="166" w:after="0" w:line="271" w:lineRule="auto"/>
        <w:ind w:right="892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компьютер</w:t>
      </w:r>
    </w:p>
    <w:p w:rsidR="00AF748C" w:rsidRDefault="00AF748C" w:rsidP="00AF748C">
      <w:pPr>
        <w:sectPr w:rsidR="00AF748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bookmarkEnd w:id="0"/>
    <w:p w:rsidR="00AF748C" w:rsidRDefault="00AF748C" w:rsidP="00AF748C"/>
    <w:p w:rsidR="00AF748C" w:rsidRPr="00AF748C" w:rsidRDefault="00AF748C" w:rsidP="00AF748C">
      <w:pPr>
        <w:autoSpaceDE w:val="0"/>
        <w:autoSpaceDN w:val="0"/>
        <w:spacing w:after="258" w:line="233" w:lineRule="auto"/>
        <w:rPr>
          <w:lang w:val="ru-RU"/>
        </w:rPr>
        <w:sectPr w:rsidR="00AF748C" w:rsidRPr="00AF748C" w:rsidSect="00AF748C">
          <w:pgSz w:w="16840" w:h="11900"/>
          <w:pgMar w:top="282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26E82" w:rsidRPr="006451C0" w:rsidRDefault="00526E82">
      <w:pPr>
        <w:rPr>
          <w:lang w:val="ru-RU"/>
        </w:rPr>
      </w:pPr>
    </w:p>
    <w:sectPr w:rsidR="00526E82" w:rsidRPr="006451C0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">
    <w:panose1 w:val="02060603050605020204"/>
    <w:charset w:val="CC"/>
    <w:family w:val="roman"/>
    <w:pitch w:val="variable"/>
    <w:sig w:usb0="E40006FF" w:usb1="5200F9FB" w:usb2="0A04002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B0D50"/>
    <w:rsid w:val="0015074B"/>
    <w:rsid w:val="00212C7B"/>
    <w:rsid w:val="0029639D"/>
    <w:rsid w:val="00326F90"/>
    <w:rsid w:val="00366D7F"/>
    <w:rsid w:val="003734DF"/>
    <w:rsid w:val="003D0B93"/>
    <w:rsid w:val="00526E82"/>
    <w:rsid w:val="00552807"/>
    <w:rsid w:val="005C7446"/>
    <w:rsid w:val="006451C0"/>
    <w:rsid w:val="006D327E"/>
    <w:rsid w:val="007B675B"/>
    <w:rsid w:val="00881EF1"/>
    <w:rsid w:val="00A461A4"/>
    <w:rsid w:val="00A8575B"/>
    <w:rsid w:val="00A93004"/>
    <w:rsid w:val="00AA1D8D"/>
    <w:rsid w:val="00AF748C"/>
    <w:rsid w:val="00B47730"/>
    <w:rsid w:val="00CB0664"/>
    <w:rsid w:val="00CC51C6"/>
    <w:rsid w:val="00E1531C"/>
    <w:rsid w:val="00E565AA"/>
    <w:rsid w:val="00ED60FD"/>
    <w:rsid w:val="00F3222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graphStyle">
    <w:name w:val="Paragraph Style"/>
    <w:rsid w:val="00AF748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val="x-none"/>
    </w:rPr>
  </w:style>
  <w:style w:type="paragraph" w:styleId="aff8">
    <w:name w:val="Balloon Text"/>
    <w:basedOn w:val="a1"/>
    <w:link w:val="aff9"/>
    <w:uiPriority w:val="99"/>
    <w:semiHidden/>
    <w:unhideWhenUsed/>
    <w:rsid w:val="0037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3734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graphStyle">
    <w:name w:val="Paragraph Style"/>
    <w:rsid w:val="00AF748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val="x-none"/>
    </w:rPr>
  </w:style>
  <w:style w:type="paragraph" w:styleId="aff8">
    <w:name w:val="Balloon Text"/>
    <w:basedOn w:val="a1"/>
    <w:link w:val="aff9"/>
    <w:uiPriority w:val="99"/>
    <w:semiHidden/>
    <w:unhideWhenUsed/>
    <w:rsid w:val="0037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3734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31C540-7C37-44D6-AF10-E6AF4BC68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39</Pages>
  <Words>9138</Words>
  <Characters>52087</Characters>
  <Application>Microsoft Office Word</Application>
  <DocSecurity>0</DocSecurity>
  <Lines>434</Lines>
  <Paragraphs>122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61103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/>
  <cp:lastModifiedBy>Пользователь</cp:lastModifiedBy>
  <cp:revision>4</cp:revision>
  <cp:lastPrinted>2022-09-03T19:20:00Z</cp:lastPrinted>
  <dcterms:created xsi:type="dcterms:W3CDTF">2013-12-23T23:15:00Z</dcterms:created>
  <dcterms:modified xsi:type="dcterms:W3CDTF">2022-09-04T08:16:00Z</dcterms:modified>
  <cp:category/>
</cp:coreProperties>
</file>